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Arial" w:hAnsi="Arial" w:cs="Arial"/>
          <w:sz w:val="24"/>
          <w:szCs w:val="24"/>
          <w:lang w:val="eu-ES"/>
        </w:rPr>
        <w:id w:val="669683428"/>
        <w:docPartObj>
          <w:docPartGallery w:val="Cover Pages"/>
          <w:docPartUnique/>
        </w:docPartObj>
      </w:sdtPr>
      <w:sdtEndPr>
        <w:rPr>
          <w:rFonts w:eastAsia="Times New Roman"/>
          <w:b/>
          <w:bCs/>
          <w:lang w:eastAsia="eu-ES"/>
        </w:rPr>
      </w:sdtEndPr>
      <w:sdtContent>
        <w:p w:rsidRPr="005B7239" w:rsidR="005E4B8F" w:rsidRDefault="005E4B8F">
          <w:pPr>
            <w:rPr>
              <w:rFonts w:ascii="Arial" w:hAnsi="Arial" w:cs="Arial"/>
              <w:sz w:val="24"/>
              <w:szCs w:val="24"/>
              <w:lang w:val="eu-ES"/>
            </w:rPr>
          </w:pPr>
          <w:r w:rsidRPr="005B7239">
            <w:rPr>
              <w:rFonts w:ascii="Arial" w:hAnsi="Arial" w:cs="Arial"/>
              <w:noProof/>
              <w:sz w:val="24"/>
              <w:szCs w:val="24"/>
              <w:lang w:val="English" w:eastAsia="eu-ES"/>
            </w:rPr>
            <w:drawing>
              <wp:anchor distT="0" distB="0" distL="114300" distR="114300" simplePos="0" relativeHeight="251665408" behindDoc="0" locked="0" layoutInCell="1" allowOverlap="1">
                <wp:simplePos x="0" y="0"/>
                <wp:positionH relativeFrom="column">
                  <wp:posOffset>-851535</wp:posOffset>
                </wp:positionH>
                <wp:positionV relativeFrom="paragraph">
                  <wp:posOffset>-882015</wp:posOffset>
                </wp:positionV>
                <wp:extent cx="2056569" cy="1196340"/>
                <wp:effectExtent l="0" t="0" r="1270" b="3810"/>
                <wp:wrapNone/>
                <wp:docPr id="2" name="Irud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12">
                          <a:extLst>
                            <a:ext uri="{28A0092B-C50C-407E-A947-70E740481C1C}">
                              <a14:useLocalDpi xmlns:a14="http://schemas.microsoft.com/office/drawing/2010/main" val="0"/>
                            </a:ext>
                          </a:extLst>
                        </a:blip>
                        <a:stretch>
                          <a:fillRect/>
                        </a:stretch>
                      </pic:blipFill>
                      <pic:spPr>
                        <a:xfrm>
                          <a:off x="0" y="0"/>
                          <a:ext cx="2058143" cy="1197256"/>
                        </a:xfrm>
                        <a:prstGeom prst="rect">
                          <a:avLst/>
                        </a:prstGeom>
                      </pic:spPr>
                    </pic:pic>
                  </a:graphicData>
                </a:graphic>
                <wp14:sizeRelH relativeFrom="margin">
                  <wp14:pctWidth>0</wp14:pctWidth>
                </wp14:sizeRelH>
                <wp14:sizeRelV relativeFrom="margin">
                  <wp14:pctHeight>0</wp14:pctHeight>
                </wp14:sizeRelV>
              </wp:anchor>
            </w:drawing>
          </w:r>
          <w:r w:rsidRPr="005B7239">
            <w:rPr>
              <w:rFonts w:ascii="Arial" w:hAnsi="Arial" w:cs="Arial"/>
              <w:noProof/>
              <w:sz w:val="24"/>
              <w:szCs w:val="24"/>
              <w:lang w:val="English" w:eastAsia="eu-ES"/>
            </w:rPr>
            <mc:AlternateContent>
              <mc:Choice Requires="wpg">
                <w:drawing>
                  <wp:anchor distT="0" distB="0" distL="114300" distR="114300" simplePos="0" relativeHeight="251662336" behindDoc="0" locked="0" layoutInCell="1" allowOverlap="1">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5200" cy="1215391"/>
                    <wp:effectExtent l="0" t="0" r="1270" b="1905"/>
                    <wp:wrapNone/>
                    <wp:docPr id="149" name="149. taldea"/>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51. laukizuzena"/>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151. laukizuzena"/>
                            <wps:cNvSpPr/>
                            <wps:spPr>
                              <a:xfrm>
                                <a:off x="0" y="0"/>
                                <a:ext cx="7315200" cy="1216152"/>
                              </a:xfrm>
                              <a:prstGeom prst="rect">
                                <a:avLst/>
                              </a:prstGeom>
                              <a:blipFill>
                                <a:blip r:embed="rId13"/>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id="149. taldea" style="position:absolute;margin-left:0;margin-top:0;width:8in;height:95.7pt;z-index:251662336;mso-width-percent:941;mso-height-percent:121;mso-top-percent:23;mso-position-horizontal:center;mso-position-horizontal-relative:page;mso-position-vertical-relative:page;mso-width-percent:941;mso-height-percent:121;mso-top-percent:23" coordsize="73152,12161" coordorigin="" o:spid="_x0000_s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" w14:anchorId="3DF18A76">
                    <v:shape id="51. laukizuzena" style="position:absolute;width:73152;height:11303;visibility:visible;mso-wrap-style:square;v-text-anchor:middle" coordsize="7312660,1129665" o:spid="_x0000_s1027" fillcolor="#4f81bd [3204]" stroked="f" strokeweight="2pt" path="m,l7312660,r,1129665l3619500,733425,,109156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">
                      <v:path arrowok="t" o:connecttype="custom" o:connectlocs="0,0;7315200,0;7315200,1130373;3620757,733885;0,1092249;0,0" o:connectangles="0,0,0,0,0,0"/>
                    </v:shape>
                    <v:rect id="151. laukizuzena" style="position:absolute;width:73152;height:12161;visibility:visible;mso-wrap-style:square;v-text-anchor:middle" o:spid="_x0000_s1028"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">
                      <v:fill type="frame" o:title="" recolor="t" rotate="t" r:id="rId14"/>
                    </v:rect>
                    <w10:wrap anchorx="page" anchory="page"/>
                  </v:group>
                </w:pict>
              </mc:Fallback>
            </mc:AlternateContent>
          </w:r>
          <w:r w:rsidRPr="005B7239">
            <w:rPr>
              <w:rFonts w:ascii="Arial" w:hAnsi="Arial" w:cs="Arial"/>
              <w:noProof/>
              <w:sz w:val="24"/>
              <w:szCs w:val="24"/>
              <w:lang w:val="English" w:eastAsia="eu-ES"/>
            </w:rPr>
            <mc:AlternateContent>
              <mc:Choice Requires="wps">
                <w:drawing>
                  <wp:anchor distT="0" distB="0" distL="114300" distR="114300" simplePos="0" relativeHeight="251660288" behindDoc="0" locked="0" layoutInCell="1" allowOverlap="1">
                    <wp:simplePos x="0" y="0"/>
                    <wp:positionH relativeFrom="page">
                      <wp:align>center</wp:align>
                    </wp:positionH>
                    <mc:AlternateContent>
                      <mc:Choice Requires="wp14">
                        <wp:positionV relativeFrom="page">
                          <wp14:pctPosVOffset>81800</wp14:pctPosVOffset>
                        </wp:positionV>
                      </mc:Choice>
                      <mc:Fallback>
                        <wp:positionV relativeFrom="page">
                          <wp:posOffset>8227695</wp:posOffset>
                        </wp:positionV>
                      </mc:Fallback>
                    </mc:AlternateContent>
                    <wp:extent cx="7315200" cy="914400"/>
                    <wp:effectExtent l="0" t="0" r="0" b="8255"/>
                    <wp:wrapSquare wrapText="bothSides"/>
                    <wp:docPr id="152" name="152. testu-koadroa"/>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28"/>
                                    <w:szCs w:val="28"/>
                                    <w:lang w:val="English"/>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Pr="005E4B8F" w:rsidR="006B5319" w:rsidRDefault="00635F13">
                                    <w:pPr>
                                      <w:pStyle w:val="Tarterikez"/>
                                      <w:jc w:val="right"/>
                                      <w:rPr>
                                        <w:color w:val="595959" w:themeColor="text1" w:themeTint="A6"/>
                                        <w:sz w:val="28"/>
                                        <w:szCs w:val="28"/>
                                        <w:lang w:val="es-ES"/>
                                      </w:rPr>
                                    </w:pPr>
                                    <w:proofErr w:type="spellStart"/>
                                    <w:r>
                                      <w:rPr>
                                        <w:color w:val="595959" w:themeColor="text1" w:themeTint="A6"/>
                                        <w:sz w:val="28"/>
                                        <w:szCs w:val="28"/>
                                        <w:lang w:val="English"/>
                                      </w:rPr>
                                      <w:t>The adapted Tknika</w:t>
                                    </w:r>
                                    <w:proofErr w:type="spellEnd"/>
                                    <w:proofErr w:type="spellStart"/>
                                    <w:proofErr w:type="spellEnd"/>
                                  </w:p>
                                </w:sdtContent>
                              </w:sdt>
                              <w:p w:rsidRPr="005E4B8F" w:rsidR="006B5319" w:rsidRDefault="002D09C2">
                                <w:pPr>
                                  <w:pStyle w:val="Tarterikez"/>
                                  <w:jc w:val="right"/>
                                  <w:rPr>
                                    <w:color w:val="595959" w:themeColor="text1" w:themeTint="A6"/>
                                    <w:sz w:val="18"/>
                                    <w:szCs w:val="18"/>
                                    <w:lang w:val="es-ES"/>
                                  </w:rPr>
                                </w:pPr>
                                <w:sdt>
                                  <w:sdtPr>
                                    <w:rPr>
                                      <w:color w:val="595959" w:themeColor="text1" w:themeTint="A6"/>
                                      <w:sz w:val="18"/>
                                      <w:szCs w:val="18"/>
                                      <w:lang w:val="English"/>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lang w:val="English"/>
                                      </w:rPr>
                                      <w:t xml:space="preserve">     </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id="_x0000_t202" coordsize="21600,21600" o:spt="202" path="m,l,21600r21600,l21600,xe">
                    <v:stroke joinstyle="miter"/>
                    <v:path gradientshapeok="t" o:connecttype="rect"/>
                  </v:shapetype>
                  <v:shape id="152. testu-koadroa" style="position:absolute;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">
                    <v:textbox inset="126pt,0,54pt,0">
                      <w:txbxContent>
                        <w:sdt>
                          <w:sdtPr>
                            <w:rPr>
                              <w:color w:val="595959" w:themeColor="text1" w:themeTint="A6"/>
                              <w:sz w:val="28"/>
                              <w:szCs w:val="28"/>
                              <w:lang w:val="English"/>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Pr="005E4B8F" w:rsidR="006B5319" w:rsidRDefault="00635F13">
                              <w:pPr>
                                <w:pStyle w:val="Tarterikez"/>
                                <w:jc w:val="right"/>
                                <w:rPr>
                                  <w:color w:val="595959" w:themeColor="text1" w:themeTint="A6"/>
                                  <w:sz w:val="28"/>
                                  <w:szCs w:val="28"/>
                                  <w:lang w:val="es-ES"/>
                                </w:rPr>
                              </w:pPr>
                              <w:proofErr w:type="spellStart"/>
                              <w:r>
                                <w:rPr>
                                  <w:color w:val="595959" w:themeColor="text1" w:themeTint="A6"/>
                                  <w:sz w:val="28"/>
                                  <w:szCs w:val="28"/>
                                  <w:lang w:val="English"/>
                                </w:rPr>
                                <w:t>The adapted Tknika</w:t>
                              </w:r>
                              <w:proofErr w:type="spellEnd"/>
                              <w:proofErr w:type="spellStart"/>
                              <w:proofErr w:type="spellEnd"/>
                            </w:p>
                          </w:sdtContent>
                        </w:sdt>
                        <w:p w:rsidRPr="005E4B8F" w:rsidR="006B5319" w:rsidRDefault="002D09C2">
                          <w:pPr>
                            <w:pStyle w:val="Tarterikez"/>
                            <w:jc w:val="right"/>
                            <w:rPr>
                              <w:color w:val="595959" w:themeColor="text1" w:themeTint="A6"/>
                              <w:sz w:val="18"/>
                              <w:szCs w:val="18"/>
                              <w:lang w:val="es-ES"/>
                            </w:rPr>
                          </w:pPr>
                          <w:sdt>
                            <w:sdtPr>
                              <w:rPr>
                                <w:color w:val="595959" w:themeColor="text1" w:themeTint="A6"/>
                                <w:sz w:val="18"/>
                                <w:szCs w:val="18"/>
                                <w:lang w:val="English"/>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lang w:val="English"/>
                                </w:rPr>
                                <w:t xml:space="preserve">     </w:t>
                              </w:r>
                            </w:sdtContent>
                          </w:sdt>
                        </w:p>
                      </w:txbxContent>
                    </v:textbox>
                    <w10:wrap type="square" anchorx="page" anchory="page"/>
                  </v:shape>
                </w:pict>
              </mc:Fallback>
            </mc:AlternateContent>
          </w:r>
        </w:p>
        <w:p w:rsidRPr="005B7239" w:rsidR="005E4B8F" w:rsidRDefault="00E11453">
          <w:pPr>
            <w:rPr>
              <w:rFonts w:ascii="Arial" w:hAnsi="Arial" w:eastAsia="Times New Roman" w:cs="Arial"/>
              <w:sz w:val="24"/>
              <w:szCs w:val="24"/>
              <w:lang w:val="eu-ES" w:eastAsia="eu-ES"/>
            </w:rPr>
          </w:pPr>
          <w:r w:rsidRPr="005B7239">
            <w:rPr>
              <w:rFonts w:ascii="Arial" w:hAnsi="Arial" w:cs="Arial"/>
              <w:noProof/>
              <w:sz w:val="24"/>
              <w:szCs w:val="24"/>
              <w:lang w:val="English" w:eastAsia="eu-ES"/>
            </w:rPr>
            <mc:AlternateContent>
              <mc:Choice Requires="wps">
                <w:drawing>
                  <wp:anchor distT="0" distB="0" distL="114300" distR="114300" simplePos="0" relativeHeight="251659264" behindDoc="0" locked="0" layoutInCell="1" allowOverlap="1">
                    <wp:simplePos x="0" y="0"/>
                    <wp:positionH relativeFrom="page">
                      <wp:align>center</wp:align>
                    </wp:positionH>
                    <wp:positionV relativeFrom="margin">
                      <wp:posOffset>2685415</wp:posOffset>
                    </wp:positionV>
                    <wp:extent cx="7315200" cy="3638550"/>
                    <wp:effectExtent l="0" t="0" r="0" b="6350"/>
                    <wp:wrapSquare wrapText="bothSides"/>
                    <wp:docPr id="154" name="154. testu-koadroa"/>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5E4B8F" w:rsidR="006B5319" w:rsidRDefault="002D09C2">
                                <w:pPr>
                                  <w:jc w:val="right"/>
                                  <w:rPr>
                                    <w:color w:val="4F81BD" w:themeColor="accent1"/>
                                    <w:sz w:val="36"/>
                                    <w:szCs w:val="36"/>
                                    <w:lang w:val="es-ES"/>
                                  </w:rPr>
                                </w:pPr>
                                <w:sdt>
                                  <w:sdtPr>
                                    <w:rPr>
                                      <w:rFonts w:ascii="Arial" w:hAnsi="Arial" w:cs="Arial" w:eastAsiaTheme="majorEastAsia"/>
                                      <w:b/>
                                      <w:bCs/>
                                      <w:color w:val="365F91" w:themeColor="accent1" w:themeShade="BF"/>
                                      <w:sz w:val="36"/>
                                      <w:szCs w:val="36"/>
                                      <w:lang w:val="English"/>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hAnsi="Arial" w:cs="Arial" w:eastAsiaTheme="majorEastAsia"/>
                                        <w:b/>
                                        <w:bCs/>
                                        <w:color w:val="365F91" w:themeColor="accent1" w:themeShade="BF"/>
                                        <w:sz w:val="36"/>
                                        <w:szCs w:val="36"/>
                                        <w:lang w:val="English"/>
                                      </w:rPr>
                                      <w:t xml:space="preserve">     </w:t>
                                    </w:r>
                                  </w:sdtContent>
                                </w:sdt>
                              </w:p>
                              <w:p w:rsidR="00FB0ACF" w:rsidP="00FB0ACF" w:rsidRDefault="002A7D47">
                                <w:pPr>
                                  <w:pStyle w:val="1izenburua"/>
                                  <w:rPr>
                                    <w:rFonts w:ascii="Arial" w:hAnsi="Arial" w:cs="Arial"/>
                                    <w:sz w:val="44"/>
                                    <w:szCs w:val="44"/>
                                    <w:lang w:val="eu-ES"/>
                                  </w:rPr>
                                </w:pPr>
                                <w:r>
                                  <w:rPr>
                                    <w:rFonts w:ascii="Arial" w:hAnsi="Arial" w:cs="Arial"/>
                                    <w:sz w:val="44"/>
                                    <w:szCs w:val="44"/>
                                    <w:lang w:val="English"/>
                                  </w:rPr>
                                  <w:t>5. ACTIVITY</w:t>
                                </w:r>
                              </w:p>
                              <w:p w:rsidR="00A528CB" w:rsidP="00A528CB" w:rsidRDefault="00A528CB">
                                <w:pPr>
                                  <w:rPr>
                                    <w:rFonts w:ascii="Arial" w:hAnsi="Arial" w:cs="Arial" w:eastAsiaTheme="majorEastAsia"/>
                                    <w:b/>
                                    <w:bCs/>
                                    <w:color w:val="365F91" w:themeColor="accent1" w:themeShade="BF"/>
                                    <w:sz w:val="44"/>
                                    <w:szCs w:val="44"/>
                                    <w:lang w:val="eu-ES"/>
                                  </w:rPr>
                                </w:pPr>
                              </w:p>
                              <w:p w:rsidRPr="006876F5" w:rsidR="006876F5" w:rsidP="006876F5" w:rsidRDefault="006876F5">
                                <w:pPr>
                                  <w:spacing w:after="0" w:line="240" w:lineRule="auto"/>
                                  <w:rPr>
                                    <w:rFonts w:ascii="Times New Roman" w:hAnsi="Times New Roman" w:eastAsia="Times New Roman" w:cs="Times New Roman"/>
                                    <w:sz w:val="24"/>
                                    <w:szCs w:val="24"/>
                                    <w:lang w:val="eu-ES" w:eastAsia="eu-ES"/>
                                  </w:rPr>
                                </w:pPr>
                              </w:p>
                              <w:p w:rsidRPr="002A7D47" w:rsidR="000B1014" w:rsidP="006876F5" w:rsidRDefault="002A7D47">
                                <w:pPr>
                                  <w:rPr>
                                    <w:rFonts w:ascii="Arial" w:hAnsi="Arial" w:cs="Arial" w:eastAsiaTheme="majorEastAsia"/>
                                    <w:b/>
                                    <w:bCs/>
                                    <w:caps/>
                                    <w:color w:val="365F91" w:themeColor="accent1" w:themeShade="BF"/>
                                    <w:sz w:val="44"/>
                                    <w:szCs w:val="44"/>
                                    <w:lang w:val="es-ES"/>
                                  </w:rPr>
                                </w:pPr>
                                <w:r w:rsidRPr="002A7D47">
                                  <w:rPr>
                                    <w:rFonts w:ascii="Arial" w:hAnsi="Arial" w:cs="Arial" w:eastAsiaTheme="majorEastAsia"/>
                                    <w:b/>
                                    <w:bCs/>
                                    <w:caps/>
                                    <w:color w:val="365F91" w:themeColor="accent1" w:themeShade="BF"/>
                                    <w:sz w:val="44"/>
                                    <w:szCs w:val="44"/>
                                    <w:lang w:val="English"/>
                                  </w:rPr>
                                  <w:t xml:space="preserve">Combined use of machine vision tools</w:t>
                                </w:r>
                                <w:proofErr w:type="spellStart"/>
                                <w:proofErr w:type="spellEnd"/>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id="154. testu-koadroa" style="position:absolute;margin-left:0;margin-top:211.45pt;width:8in;height:286.5pt;z-index:251659264;visibility:visible;mso-wrap-style:square;mso-width-percent:941;mso-height-percent:363;mso-wrap-distance-left:9pt;mso-wrap-distance-top:0;mso-wrap-distance-right:9pt;mso-wrap-distance-bottom:0;mso-position-horizontal:center;mso-position-horizontal-relative:page;mso-position-vertical:absolute;mso-position-vertical-relative:margin;mso-width-percent:941;mso-height-percent:363;mso-width-relative:page;mso-height-relative:page;v-text-anchor:bottom"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">
                    <v:textbox inset="126pt,0,54pt,0">
                      <w:txbxContent>
                        <w:p w:rsidRPr="005E4B8F" w:rsidR="006B5319" w:rsidRDefault="002D09C2">
                          <w:pPr>
                            <w:jc w:val="right"/>
                            <w:rPr>
                              <w:color w:val="4F81BD" w:themeColor="accent1"/>
                              <w:sz w:val="36"/>
                              <w:szCs w:val="36"/>
                              <w:lang w:val="es-ES"/>
                            </w:rPr>
                          </w:pPr>
                          <w:sdt>
                            <w:sdtPr>
                              <w:rPr>
                                <w:rFonts w:ascii="Arial" w:hAnsi="Arial" w:cs="Arial" w:eastAsiaTheme="majorEastAsia"/>
                                <w:b/>
                                <w:bCs/>
                                <w:color w:val="365F91" w:themeColor="accent1" w:themeShade="BF"/>
                                <w:sz w:val="36"/>
                                <w:szCs w:val="36"/>
                                <w:lang w:val="English"/>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hAnsi="Arial" w:cs="Arial" w:eastAsiaTheme="majorEastAsia"/>
                                  <w:b/>
                                  <w:bCs/>
                                  <w:color w:val="365F91" w:themeColor="accent1" w:themeShade="BF"/>
                                  <w:sz w:val="36"/>
                                  <w:szCs w:val="36"/>
                                  <w:lang w:val="English"/>
                                </w:rPr>
                                <w:t xml:space="preserve">     </w:t>
                              </w:r>
                            </w:sdtContent>
                          </w:sdt>
                        </w:p>
                        <w:p w:rsidR="00FB0ACF" w:rsidP="00FB0ACF" w:rsidRDefault="002A7D47">
                          <w:pPr>
                            <w:pStyle w:val="1izenburua"/>
                            <w:rPr>
                              <w:rFonts w:ascii="Arial" w:hAnsi="Arial" w:cs="Arial"/>
                              <w:sz w:val="44"/>
                              <w:szCs w:val="44"/>
                              <w:lang w:val="eu-ES"/>
                            </w:rPr>
                          </w:pPr>
                          <w:r>
                            <w:rPr>
                              <w:rFonts w:ascii="Arial" w:hAnsi="Arial" w:cs="Arial"/>
                              <w:sz w:val="44"/>
                              <w:szCs w:val="44"/>
                              <w:lang w:val="English"/>
                            </w:rPr>
                            <w:t>5. ACTIVITY</w:t>
                          </w:r>
                        </w:p>
                        <w:p w:rsidR="00A528CB" w:rsidP="00A528CB" w:rsidRDefault="00A528CB">
                          <w:pPr>
                            <w:rPr>
                              <w:rFonts w:ascii="Arial" w:hAnsi="Arial" w:cs="Arial" w:eastAsiaTheme="majorEastAsia"/>
                              <w:b/>
                              <w:bCs/>
                              <w:color w:val="365F91" w:themeColor="accent1" w:themeShade="BF"/>
                              <w:sz w:val="44"/>
                              <w:szCs w:val="44"/>
                              <w:lang w:val="eu-ES"/>
                            </w:rPr>
                          </w:pPr>
                        </w:p>
                        <w:p w:rsidRPr="006876F5" w:rsidR="006876F5" w:rsidP="006876F5" w:rsidRDefault="006876F5">
                          <w:pPr>
                            <w:spacing w:after="0" w:line="240" w:lineRule="auto"/>
                            <w:rPr>
                              <w:rFonts w:ascii="Times New Roman" w:hAnsi="Times New Roman" w:eastAsia="Times New Roman" w:cs="Times New Roman"/>
                              <w:sz w:val="24"/>
                              <w:szCs w:val="24"/>
                              <w:lang w:val="eu-ES" w:eastAsia="eu-ES"/>
                            </w:rPr>
                          </w:pPr>
                        </w:p>
                        <w:p w:rsidRPr="002A7D47" w:rsidR="000B1014" w:rsidP="006876F5" w:rsidRDefault="002A7D47">
                          <w:pPr>
                            <w:rPr>
                              <w:rFonts w:ascii="Arial" w:hAnsi="Arial" w:cs="Arial" w:eastAsiaTheme="majorEastAsia"/>
                              <w:b/>
                              <w:bCs/>
                              <w:caps/>
                              <w:color w:val="365F91" w:themeColor="accent1" w:themeShade="BF"/>
                              <w:sz w:val="44"/>
                              <w:szCs w:val="44"/>
                              <w:lang w:val="es-ES"/>
                            </w:rPr>
                          </w:pPr>
                          <w:r w:rsidRPr="002A7D47">
                            <w:rPr>
                              <w:rFonts w:ascii="Arial" w:hAnsi="Arial" w:cs="Arial" w:eastAsiaTheme="majorEastAsia"/>
                              <w:b/>
                              <w:bCs/>
                              <w:caps/>
                              <w:color w:val="365F91" w:themeColor="accent1" w:themeShade="BF"/>
                              <w:sz w:val="44"/>
                              <w:szCs w:val="44"/>
                              <w:lang w:val="English"/>
                            </w:rPr>
                            <w:t xml:space="preserve">Combined use of machine vision tools</w:t>
                          </w:r>
                          <w:proofErr w:type="spellStart"/>
                          <w:proofErr w:type="spellEnd"/>
                        </w:p>
                      </w:txbxContent>
                    </v:textbox>
                    <w10:wrap type="square" anchorx="page" anchory="margin"/>
                  </v:shape>
                </w:pict>
              </mc:Fallback>
            </mc:AlternateContent>
          </w:r>
          <w:r w:rsidRPr="005B7239" w:rsidR="005E4B8F">
            <w:rPr>
              <w:rFonts w:ascii="Arial" w:hAnsi="Arial" w:cs="Arial"/>
              <w:noProof/>
              <w:sz w:val="24"/>
              <w:szCs w:val="24"/>
              <w:lang w:val="English" w:eastAsia="eu-ES"/>
            </w:rPr>
            <w:drawing>
              <wp:anchor distT="114300" distB="114300" distL="114300" distR="114300" simplePos="0" relativeHeight="251664384" behindDoc="0" locked="0" layoutInCell="1" hidden="0" allowOverlap="1" wp14:editId="365826D1" wp14:anchorId="01FF331A">
                <wp:simplePos x="0" y="0"/>
                <wp:positionH relativeFrom="column">
                  <wp:posOffset>1303020</wp:posOffset>
                </wp:positionH>
                <wp:positionV relativeFrom="paragraph">
                  <wp:posOffset>1025525</wp:posOffset>
                </wp:positionV>
                <wp:extent cx="3246120" cy="1478280"/>
                <wp:effectExtent l="0" t="0" r="0" b="7620"/>
                <wp:wrapNone/>
                <wp:docPr id="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5"/>
                        <a:srcRect/>
                        <a:stretch>
                          <a:fillRect/>
                        </a:stretch>
                      </pic:blipFill>
                      <pic:spPr>
                        <a:xfrm>
                          <a:off x="0" y="0"/>
                          <a:ext cx="3246120" cy="1478280"/>
                        </a:xfrm>
                        <a:prstGeom prst="rect">
                          <a:avLst/>
                        </a:prstGeom>
                        <a:ln/>
                      </pic:spPr>
                    </pic:pic>
                  </a:graphicData>
                </a:graphic>
                <wp14:sizeRelH relativeFrom="margin">
                  <wp14:pctWidth>0</wp14:pctWidth>
                </wp14:sizeRelH>
                <wp14:sizeRelV relativeFrom="margin">
                  <wp14:pctHeight>0</wp14:pctHeight>
                </wp14:sizeRelV>
              </wp:anchor>
            </w:drawing>
          </w:r>
          <w:r w:rsidRPr="005B7239" w:rsidR="005E4B8F">
            <w:rPr>
              <w:rFonts w:ascii="Arial" w:hAnsi="Arial" w:eastAsia="Times New Roman" w:cs="Arial"/>
              <w:b/>
              <w:bCs/>
              <w:sz w:val="24"/>
              <w:szCs w:val="24"/>
              <w:lang w:val="English" w:eastAsia="eu-ES"/>
            </w:rPr>
            <w:br w:type="page"/>
          </w:r>
        </w:p>
      </w:sdtContent>
    </w:sdt>
    <w:p w:rsidRPr="002A7D47" w:rsidR="002A7D47" w:rsidP="006B1AAC" w:rsidRDefault="002A7D47">
      <w:pPr>
        <w:spacing w:before="100" w:beforeAutospacing="1" w:after="100" w:afterAutospacing="1" w:line="360" w:lineRule="auto"/>
        <w:rPr>
          <w:rFonts w:ascii="Arial" w:hAnsi="Arial" w:eastAsia="Times New Roman" w:cs="Arial"/>
          <w:sz w:val="24"/>
          <w:szCs w:val="24"/>
          <w:lang w:val="eu-ES" w:eastAsia="eu-ES"/>
        </w:rPr>
      </w:pPr>
      <w:r w:rsidRPr="002A7D47">
        <w:rPr>
          <w:rFonts w:ascii="Arial" w:hAnsi="Arial" w:eastAsia="Times New Roman" w:cs="Arial"/>
          <w:sz w:val="24"/>
          <w:szCs w:val="24"/>
          <w:lang w:val="English" w:eastAsia="eu-ES"/>
        </w:rPr>
        <w:lastRenderedPageBreak/>
        <w:t>In this activity, different artificial vision tools will be combined: first the location and orientation of a part will be detected and then the number of pins will be counted. Coordination between instruments allows for the development of a smarter system in which detection and verification are performed automatically.</w:t>
      </w:r>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
    <w:p w:rsidRPr="005B7239" w:rsidR="00E11453" w:rsidP="00E11453" w:rsidRDefault="00E11453">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nglish"/>
        </w:rPr>
        <w:t>Introduction</w:t>
      </w:r>
    </w:p>
    <w:p w:rsidRPr="005B7239" w:rsidR="00E11453" w:rsidP="00E11453" w:rsidRDefault="00E11453">
      <w:pPr>
        <w:rPr>
          <w:lang w:val="eu-ES"/>
        </w:rPr>
      </w:pPr>
    </w:p>
    <w:p w:rsidRPr="00D5103F" w:rsidR="00D5103F" w:rsidP="00A528CB" w:rsidRDefault="00D5103F">
      <w:pPr>
        <w:spacing w:before="100" w:beforeAutospacing="1" w:after="100" w:afterAutospacing="1" w:line="360" w:lineRule="auto"/>
        <w:rPr>
          <w:rFonts w:ascii="Arial" w:hAnsi="Arial" w:eastAsia="Times New Roman" w:cs="Arial"/>
          <w:sz w:val="24"/>
          <w:szCs w:val="24"/>
          <w:lang w:val="eu-ES" w:eastAsia="eu-ES"/>
        </w:rPr>
      </w:pPr>
      <w:r w:rsidRPr="00D5103F">
        <w:rPr>
          <w:rFonts w:ascii="Arial" w:hAnsi="Arial" w:eastAsia="Times New Roman" w:cs="Arial"/>
          <w:sz w:val="24"/>
          <w:szCs w:val="24"/>
          <w:lang w:val="English" w:eastAsia="eu-ES"/>
        </w:rPr>
        <w:t xml:space="preserve">In machine vision applications, it is often necessary to combine tools to identify the location and orientation of parts and, on the other hand, to analyze their physical characteristics. This activity will use </w:t>
      </w:r>
      <w:proofErr w:type="spellStart"/>
      <w:r w:rsidRPr="00D5103F">
        <w:rPr>
          <w:rFonts w:ascii="Arial" w:hAnsi="Arial" w:eastAsia="Times New Roman" w:cs="Arial"/>
          <w:b/>
          <w:bCs/>
          <w:sz w:val="24"/>
          <w:szCs w:val="24"/>
          <w:lang w:val="English" w:eastAsia="eu-ES"/>
        </w:rPr>
        <w:t>the TrainPatMaxPattern</w:t>
      </w:r>
      <w:proofErr w:type="spellEnd"/>
      <w:r w:rsidRPr="00D5103F">
        <w:rPr>
          <w:rFonts w:ascii="Arial" w:hAnsi="Arial" w:eastAsia="Times New Roman" w:cs="Arial"/>
          <w:sz w:val="24"/>
          <w:szCs w:val="24"/>
          <w:lang w:val="English" w:eastAsia="eu-ES"/>
        </w:rPr>
        <w:t xml:space="preserve"> and </w:t>
      </w:r>
      <w:proofErr w:type="spellStart"/>
      <w:r w:rsidRPr="00D5103F">
        <w:rPr>
          <w:rFonts w:ascii="Arial" w:hAnsi="Arial" w:eastAsia="Times New Roman" w:cs="Arial"/>
          <w:b/>
          <w:bCs/>
          <w:sz w:val="24"/>
          <w:szCs w:val="24"/>
          <w:lang w:val="English" w:eastAsia="eu-ES"/>
        </w:rPr>
        <w:t>FindPatMaxPattern</w:t>
      </w:r>
      <w:proofErr w:type="spellEnd"/>
      <w:r w:rsidRPr="00D5103F">
        <w:rPr>
          <w:rFonts w:ascii="Arial" w:hAnsi="Arial" w:eastAsia="Times New Roman" w:cs="Arial"/>
          <w:sz w:val="24"/>
          <w:szCs w:val="24"/>
          <w:lang w:val="English" w:eastAsia="eu-ES"/>
        </w:rPr>
        <w:t xml:space="preserve"> tools  to detect the location of parts, and then </w:t>
      </w:r>
      <w:proofErr w:type="spellStart"/>
      <w:r w:rsidRPr="00D5103F">
        <w:rPr>
          <w:rFonts w:ascii="Arial" w:hAnsi="Arial" w:eastAsia="Times New Roman" w:cs="Arial"/>
          <w:b/>
          <w:bCs/>
          <w:sz w:val="24"/>
          <w:szCs w:val="24"/>
          <w:lang w:val="English" w:eastAsia="eu-ES"/>
        </w:rPr>
        <w:t xml:space="preserve"> compute the number of pins of an electronic repair through the</w:t>
      </w:r>
      <w:proofErr w:type="spellEnd"/>
      <w:r w:rsidRPr="00D5103F">
        <w:rPr>
          <w:rFonts w:ascii="Arial" w:hAnsi="Arial" w:eastAsia="Times New Roman" w:cs="Arial"/>
          <w:sz w:val="24"/>
          <w:szCs w:val="24"/>
          <w:lang w:val="English" w:eastAsia="eu-ES"/>
        </w:rPr>
        <w:t xml:space="preserve"> ExtractBlobs tool.</w:t>
      </w:r>
    </w:p>
    <w:p w:rsidRPr="005B7239" w:rsidR="000C6794" w:rsidP="000C6794" w:rsidRDefault="000C6794">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nglish"/>
        </w:rPr>
        <w:t>Objective</w:t>
      </w:r>
    </w:p>
    <w:p w:rsidRPr="005B7239" w:rsidR="00E11453" w:rsidP="00E11453" w:rsidRDefault="00E11453">
      <w:pPr>
        <w:rPr>
          <w:lang w:val="eu-ES"/>
        </w:rPr>
      </w:pPr>
    </w:p>
    <w:p w:rsidRPr="00FB0ACF" w:rsidR="00FB0ACF" w:rsidP="00FB0ACF" w:rsidRDefault="00FB0ACF">
      <w:pPr>
        <w:spacing w:before="100" w:beforeAutospacing="1" w:after="100" w:afterAutospacing="1" w:line="360" w:lineRule="auto"/>
        <w:rPr>
          <w:rFonts w:ascii="Arial" w:hAnsi="Arial" w:eastAsia="Times New Roman" w:cs="Arial"/>
          <w:sz w:val="24"/>
          <w:szCs w:val="24"/>
          <w:lang w:val="eu-ES" w:eastAsia="eu-ES"/>
        </w:rPr>
      </w:pPr>
      <w:r w:rsidRPr="00FB0ACF">
        <w:rPr>
          <w:rFonts w:ascii="Arial" w:hAnsi="Arial" w:eastAsia="Times New Roman" w:cs="Arial"/>
          <w:sz w:val="24"/>
          <w:szCs w:val="24"/>
          <w:lang w:val="English" w:eastAsia="eu-ES"/>
        </w:rPr>
        <w:t>Through this activity, the following competencies will be developed:</w:t>
      </w:r>
    </w:p>
    <w:p w:rsidRPr="00D5103F" w:rsidR="00D5103F" w:rsidP="00D5103F" w:rsidRDefault="00D5103F">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D5103F">
        <w:rPr>
          <w:rFonts w:ascii="Arial" w:hAnsi="Arial" w:eastAsia="Times New Roman" w:cs="Arial"/>
          <w:sz w:val="24"/>
          <w:szCs w:val="24"/>
          <w:lang w:val="English" w:eastAsia="eu-ES"/>
        </w:rPr>
        <w:t>Training and search for a pattern with 360º angular tolerance</w:t>
      </w:r>
    </w:p>
    <w:p w:rsidRPr="00D5103F" w:rsidR="00D5103F" w:rsidP="00D5103F" w:rsidRDefault="00D5103F">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proofErr w:type="spellStart"/>
      <w:r w:rsidRPr="00D5103F">
        <w:rPr>
          <w:rFonts w:ascii="Arial" w:hAnsi="Arial" w:eastAsia="Times New Roman" w:cs="Arial"/>
          <w:sz w:val="24"/>
          <w:szCs w:val="24"/>
          <w:lang w:val="English" w:eastAsia="eu-ES"/>
        </w:rPr>
        <w:t>Blob detection and detection via the ExtractBlobs tool</w:t>
      </w:r>
      <w:proofErr w:type="spellEnd"/>
      <w:proofErr w:type="spellStart"/>
      <w:proofErr w:type="spellEnd"/>
    </w:p>
    <w:p w:rsidRPr="00D5103F" w:rsidR="00D5103F" w:rsidP="00D5103F" w:rsidRDefault="00D5103F">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D5103F">
        <w:rPr>
          <w:rFonts w:ascii="Arial" w:hAnsi="Arial" w:eastAsia="Times New Roman" w:cs="Arial"/>
          <w:sz w:val="24"/>
          <w:szCs w:val="24"/>
          <w:lang w:val="English" w:eastAsia="eu-ES"/>
        </w:rPr>
        <w:t>Coordination between the different tools and establishment of the data relationship</w:t>
      </w:r>
    </w:p>
    <w:p w:rsidRPr="00D5103F" w:rsidR="00D5103F" w:rsidP="00D5103F" w:rsidRDefault="00D5103F">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D5103F">
        <w:rPr>
          <w:rFonts w:ascii="Arial" w:hAnsi="Arial" w:eastAsia="Times New Roman" w:cs="Arial"/>
          <w:sz w:val="24"/>
          <w:szCs w:val="24"/>
          <w:lang w:val="English" w:eastAsia="eu-ES"/>
        </w:rPr>
        <w:t>Automatic verification of the number of pins in a part</w:t>
      </w:r>
    </w:p>
    <w:p w:rsidRPr="000B1014" w:rsidR="00D5103F" w:rsidP="00D5103F" w:rsidRDefault="00D5103F">
      <w:pPr>
        <w:pStyle w:val="Zerrenda-paragrafoa"/>
        <w:spacing w:before="100" w:beforeAutospacing="1" w:after="100" w:afterAutospacing="1" w:line="360" w:lineRule="auto"/>
        <w:rPr>
          <w:rFonts w:ascii="Arial" w:hAnsi="Arial" w:eastAsia="Times New Roman" w:cs="Arial"/>
          <w:sz w:val="24"/>
          <w:szCs w:val="24"/>
          <w:lang w:val="eu-ES" w:eastAsia="eu-ES"/>
        </w:rPr>
      </w:pPr>
    </w:p>
    <w:p w:rsidR="000C6794" w:rsidP="000C6794" w:rsidRDefault="000C6794">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nglish"/>
        </w:rPr>
        <w:lastRenderedPageBreak/>
        <w:t>METHODOLOGY</w:t>
      </w:r>
    </w:p>
    <w:p w:rsidRPr="005B7239" w:rsidR="000C6794" w:rsidP="000C6794" w:rsidRDefault="00FB0ACF">
      <w:pPr>
        <w:pStyle w:val="1izenburua"/>
        <w:numPr>
          <w:ilvl w:val="1"/>
          <w:numId w:val="7"/>
        </w:numPr>
        <w:spacing w:line="360" w:lineRule="auto"/>
        <w:rPr>
          <w:lang w:val="eu-ES"/>
        </w:rPr>
      </w:pPr>
      <w:r>
        <w:rPr>
          <w:rFonts w:ascii="Arial" w:hAnsi="Arial" w:cs="Arial"/>
          <w:bCs w:val="0"/>
          <w:szCs w:val="24"/>
          <w:lang w:val="English"/>
        </w:rPr>
        <w:t xml:space="preserve">Imaging </w:t>
      </w:r>
    </w:p>
    <w:p w:rsidR="00D5103F" w:rsidP="001118AC" w:rsidRDefault="000B1014">
      <w:pPr>
        <w:pStyle w:val="Normalaweb"/>
        <w:spacing w:line="360" w:lineRule="auto"/>
        <w:rPr>
          <w:rFonts w:ascii="Arial" w:hAnsi="Arial" w:cs="Arial"/>
        </w:rPr>
      </w:pPr>
      <w:r>
        <w:rPr>
          <w:rFonts w:ascii="Arial" w:hAnsi="Arial" w:cs="Arial"/>
          <w:lang w:val="English"/>
        </w:rPr>
        <w:t xml:space="preserve">As we have seen so far, the process of 1st activity must always be carried out to have an adequate image. In this case, the goal is to look for a pattern, regardless of the physical position of the object to be inspected (position other than the trained pattern and angle).</w:t>
      </w:r>
    </w:p>
    <w:p w:rsidR="00392DE3" w:rsidP="00635F13" w:rsidRDefault="00206944">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 xml:space="preserve">Pattern Training </w:t>
      </w:r>
    </w:p>
    <w:p w:rsidR="00206944" w:rsidP="00392DE3" w:rsidRDefault="00206944">
      <w:pPr>
        <w:pStyle w:val="Normalaweb"/>
        <w:spacing w:line="360" w:lineRule="auto"/>
        <w:rPr>
          <w:rFonts w:ascii="Arial" w:hAnsi="Arial" w:cs="Arial"/>
        </w:rPr>
      </w:pPr>
      <w:r>
        <w:rPr>
          <w:rFonts w:ascii="Arial" w:hAnsi="Arial" w:cs="Arial"/>
          <w:noProof/>
          <w:lang w:val="English"/>
        </w:rPr>
        <w:drawing>
          <wp:anchor distT="0" distB="0" distL="0" distR="0" simplePos="0" relativeHeight="251698176" behindDoc="0" locked="0" layoutInCell="1" allowOverlap="1">
            <wp:simplePos x="0" y="0"/>
            <wp:positionH relativeFrom="margin">
              <wp:align>center</wp:align>
            </wp:positionH>
            <wp:positionV relativeFrom="paragraph">
              <wp:posOffset>942975</wp:posOffset>
            </wp:positionV>
            <wp:extent cx="5112385" cy="3860800"/>
            <wp:effectExtent l="0" t="0" r="0" b="6350"/>
            <wp:wrapTopAndBottom/>
            <wp:docPr id="3" name="Irudi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12385" cy="38608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rFonts w:ascii="Arial" w:hAnsi="Arial" w:cs="Arial"/>
          <w:lang w:val="English"/>
        </w:rPr>
        <w:t>Whatever the relative position of the part, in order to perform the image management process, we will first train the search pattern.</w:t>
      </w:r>
    </w:p>
    <w:p w:rsidR="00206944" w:rsidP="00392DE3" w:rsidRDefault="00206944">
      <w:pPr>
        <w:pStyle w:val="Normalaweb"/>
        <w:spacing w:line="360" w:lineRule="auto"/>
        <w:rPr>
          <w:rFonts w:ascii="Arial" w:hAnsi="Arial" w:cs="Arial"/>
        </w:rPr>
      </w:pPr>
    </w:p>
    <w:p w:rsidR="00206944" w:rsidP="00392DE3" w:rsidRDefault="00206944">
      <w:pPr>
        <w:pStyle w:val="Normalaweb"/>
        <w:spacing w:line="360" w:lineRule="auto"/>
        <w:rPr>
          <w:rFonts w:ascii="Arial" w:hAnsi="Arial" w:cs="Arial"/>
        </w:rPr>
      </w:pPr>
      <w:r w:rsidRPr="00206944">
        <w:rPr>
          <w:rFonts w:ascii="Arial" w:hAnsi="Arial" w:cs="Arial"/>
          <w:lang w:val="English"/>
        </w:rPr>
        <w:lastRenderedPageBreak/>
        <w:t xml:space="preserve">The image shows the </w:t>
      </w:r>
      <w:proofErr w:type="spellStart"/>
      <w:r w:rsidRPr="00206944">
        <w:rPr>
          <w:rFonts w:ascii="Arial" w:hAnsi="Arial" w:cs="Arial"/>
          <w:b/>
          <w:lang w:val="English"/>
        </w:rPr>
        <w:t xml:space="preserve"> pattern chosen by the TrainPatMaxPattern</w:t>
      </w:r>
      <w:proofErr w:type="spellEnd"/>
      <w:r w:rsidRPr="00206944">
        <w:rPr>
          <w:rFonts w:ascii="Arial" w:hAnsi="Arial" w:cs="Arial"/>
          <w:lang w:val="English"/>
        </w:rPr>
        <w:t xml:space="preserve"> function (A3 gelaxka). The objective of the practice, regardless of the position that is entered in the camera's field of view, is to look for elements in accordance with this pattern.</w:t>
      </w:r>
    </w:p>
    <w:p w:rsidR="0085168A" w:rsidP="00392DE3" w:rsidRDefault="00206944">
      <w:pPr>
        <w:pStyle w:val="Normalaweb"/>
        <w:spacing w:line="360" w:lineRule="auto"/>
        <w:rPr>
          <w:rFonts w:ascii="Arial" w:hAnsi="Arial" w:cs="Arial"/>
        </w:rPr>
      </w:pPr>
      <w:r>
        <w:rPr>
          <w:rFonts w:ascii="Arial" w:hAnsi="Arial" w:cs="Arial"/>
          <w:noProof/>
          <w:lang w:val="English"/>
        </w:rPr>
        <w:drawing>
          <wp:anchor distT="0" distB="0" distL="0" distR="0" simplePos="0" relativeHeight="251699200" behindDoc="0" locked="0" layoutInCell="1" allowOverlap="1">
            <wp:simplePos x="0" y="0"/>
            <wp:positionH relativeFrom="margin">
              <wp:align>center</wp:align>
            </wp:positionH>
            <wp:positionV relativeFrom="paragraph">
              <wp:posOffset>1387475</wp:posOffset>
            </wp:positionV>
            <wp:extent cx="6109970" cy="3355340"/>
            <wp:effectExtent l="0" t="0" r="5080" b="0"/>
            <wp:wrapTopAndBottom/>
            <wp:docPr id="4" name="Irud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09970" cy="33553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roofErr w:type="spellStart"/>
      <w:r w:rsidRPr="00206944">
        <w:rPr>
          <w:rFonts w:ascii="Arial" w:hAnsi="Arial" w:cs="Arial"/>
          <w:b/>
          <w:lang w:val="English"/>
        </w:rPr>
        <w:t>Using the FindPatMaxPattern</w:t>
      </w:r>
      <w:proofErr w:type="spellEnd"/>
      <w:r w:rsidRPr="00206944">
        <w:rPr>
          <w:rFonts w:ascii="Arial" w:hAnsi="Arial" w:cs="Arial"/>
          <w:lang w:val="English"/>
        </w:rPr>
        <w:t xml:space="preserve"> tool, we will narrow down the search field for this pattern and set the search angle of the pattern (different positions of the part) appropriately. In this case, we want to do a 360º search. To do this, we indicate the beginning of the -180º angle and the end of the 180º angle.</w:t>
      </w:r>
    </w:p>
    <w:p w:rsidR="00206944" w:rsidP="00392DE3" w:rsidRDefault="00206944">
      <w:pPr>
        <w:pStyle w:val="Normalaweb"/>
        <w:spacing w:line="360" w:lineRule="auto"/>
        <w:rPr>
          <w:rFonts w:ascii="Arial" w:hAnsi="Arial" w:cs="Arial"/>
        </w:rPr>
      </w:pPr>
    </w:p>
    <w:p w:rsidR="0085168A" w:rsidP="00635F13" w:rsidRDefault="007325D6">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Pattern tracking</w:t>
      </w:r>
    </w:p>
    <w:p w:rsidR="0085168A" w:rsidP="0085168A" w:rsidRDefault="0085168A">
      <w:pPr>
        <w:rPr>
          <w:lang w:val="eu-ES"/>
        </w:rPr>
      </w:pPr>
    </w:p>
    <w:p w:rsidR="007325D6" w:rsidP="0085168A" w:rsidRDefault="007325D6">
      <w:pPr>
        <w:pStyle w:val="Normalaweb"/>
        <w:spacing w:line="360" w:lineRule="auto"/>
        <w:rPr>
          <w:rFonts w:ascii="Arial" w:hAnsi="Arial" w:cs="Arial"/>
        </w:rPr>
      </w:pPr>
      <w:r w:rsidRPr="007325D6">
        <w:rPr>
          <w:rFonts w:ascii="Arial" w:hAnsi="Arial" w:cs="Arial"/>
          <w:lang w:val="English"/>
        </w:rPr>
        <w:t xml:space="preserve">Next, we will search for the pee of an electronic component. To do this,  we will use the </w:t>
      </w:r>
      <w:proofErr w:type="spellStart"/>
      <w:r w:rsidRPr="000571A3">
        <w:rPr>
          <w:rFonts w:ascii="Arial" w:hAnsi="Arial" w:cs="Arial"/>
          <w:b/>
          <w:lang w:val="English"/>
        </w:rPr>
        <w:t>ExtractBlobs</w:t>
      </w:r>
      <w:proofErr w:type="spellEnd"/>
      <w:r w:rsidRPr="007325D6">
        <w:rPr>
          <w:rFonts w:ascii="Arial" w:hAnsi="Arial" w:cs="Arial"/>
          <w:lang w:val="English"/>
        </w:rPr>
        <w:t xml:space="preserve"> tool  (look for the contrast of whites and grays).Once the </w:t>
      </w:r>
      <w:r w:rsidRPr="007325D6">
        <w:rPr>
          <w:rFonts w:ascii="Arial" w:hAnsi="Arial" w:cs="Arial"/>
          <w:lang w:val="English"/>
        </w:rPr>
        <w:br/>
      </w:r>
      <w:r w:rsidRPr="007325D6">
        <w:rPr>
          <w:rFonts w:ascii="Arial" w:hAnsi="Arial" w:cs="Arial"/>
          <w:lang w:val="English"/>
        </w:rPr>
        <w:br/>
      </w:r>
      <w:proofErr w:type="spellStart"/>
      <w:r w:rsidRPr="000571A3">
        <w:rPr>
          <w:rFonts w:ascii="Arial" w:hAnsi="Arial" w:cs="Arial"/>
          <w:b/>
          <w:lang w:val="English"/>
        </w:rPr>
        <w:lastRenderedPageBreak/>
        <w:t>ExtractBlobs</w:t>
      </w:r>
      <w:proofErr w:type="spellEnd"/>
      <w:r w:rsidRPr="007325D6">
        <w:rPr>
          <w:rFonts w:ascii="Arial" w:hAnsi="Arial" w:cs="Arial"/>
          <w:lang w:val="English"/>
        </w:rPr>
        <w:t xml:space="preserve"> tool is selected, we will click on the "region" function and </w:t>
      </w:r>
      <w:proofErr w:type="spellStart"/>
      <w:proofErr w:type="spellEnd"/>
      <w:r w:rsidR="000571A3">
        <w:rPr>
          <w:rFonts w:ascii="Arial" w:hAnsi="Arial" w:cs="Arial"/>
          <w:noProof/>
          <w:lang w:val="English"/>
        </w:rPr>
        <w:drawing>
          <wp:anchor distT="0" distB="0" distL="0" distR="0" simplePos="0" relativeHeight="251700224" behindDoc="0" locked="0" layoutInCell="1" allowOverlap="1">
            <wp:simplePos x="0" y="0"/>
            <wp:positionH relativeFrom="page">
              <wp:align>center</wp:align>
            </wp:positionH>
            <wp:positionV relativeFrom="paragraph">
              <wp:posOffset>581025</wp:posOffset>
            </wp:positionV>
            <wp:extent cx="5502910" cy="2636520"/>
            <wp:effectExtent l="0" t="0" r="2540" b="0"/>
            <wp:wrapTopAndBottom/>
            <wp:docPr id="5" name="Irudi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02910" cy="26365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7325D6">
        <w:rPr>
          <w:rFonts w:ascii="Arial" w:hAnsi="Arial" w:cs="Arial"/>
          <w:lang w:val="English"/>
        </w:rPr>
        <w:t>delimit the area corresponding to the piens of the component.</w:t>
      </w:r>
    </w:p>
    <w:p w:rsidRPr="00E84851" w:rsidR="000571A3" w:rsidP="0085168A" w:rsidRDefault="000571A3">
      <w:pPr>
        <w:pStyle w:val="Normalaweb"/>
        <w:spacing w:line="360" w:lineRule="auto"/>
        <w:rPr>
          <w:rFonts w:ascii="Arial" w:hAnsi="Arial" w:cs="Arial"/>
        </w:rPr>
      </w:pPr>
    </w:p>
    <w:p w:rsidR="00E84851" w:rsidP="0085168A" w:rsidRDefault="00E84851">
      <w:pPr>
        <w:pStyle w:val="Normalaweb"/>
        <w:spacing w:line="360" w:lineRule="auto"/>
        <w:rPr>
          <w:rFonts w:ascii="Arial" w:hAnsi="Arial" w:cs="Arial"/>
        </w:rPr>
      </w:pPr>
      <w:r w:rsidRPr="00E84851">
        <w:rPr>
          <w:rFonts w:ascii="Arial" w:hAnsi="Arial" w:cs="Arial"/>
          <w:lang w:val="English"/>
        </w:rPr>
        <w:t xml:space="preserve">In the image you can see that you get three different blobs that match the pins of the ingredient.</w:t>
      </w:r>
      <w:proofErr w:type="spellStart"/>
      <w:proofErr w:type="spellEnd"/>
    </w:p>
    <w:p w:rsidR="00E84851" w:rsidP="0085168A" w:rsidRDefault="00E84851">
      <w:pPr>
        <w:pStyle w:val="Normalaweb"/>
        <w:spacing w:line="360" w:lineRule="auto"/>
        <w:rPr>
          <w:rFonts w:ascii="Arial" w:hAnsi="Arial" w:cs="Arial"/>
        </w:rPr>
      </w:pPr>
      <w:r>
        <w:rPr>
          <w:rFonts w:ascii="Arial" w:hAnsi="Arial" w:cs="Arial"/>
          <w:noProof/>
          <w:lang w:val="English"/>
        </w:rPr>
        <w:drawing>
          <wp:anchor distT="0" distB="0" distL="0" distR="0" simplePos="0" relativeHeight="251701248" behindDoc="0" locked="0" layoutInCell="1" allowOverlap="1">
            <wp:simplePos x="0" y="0"/>
            <wp:positionH relativeFrom="margin">
              <wp:align>center</wp:align>
            </wp:positionH>
            <wp:positionV relativeFrom="paragraph">
              <wp:posOffset>1059815</wp:posOffset>
            </wp:positionV>
            <wp:extent cx="5317490" cy="2741295"/>
            <wp:effectExtent l="0" t="0" r="0" b="1905"/>
            <wp:wrapTopAndBottom/>
            <wp:docPr id="6" name="Irudi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17490" cy="27412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roofErr w:type="spellStart"/>
      <w:r w:rsidRPr="00E84851">
        <w:rPr>
          <w:rFonts w:ascii="Arial" w:hAnsi="Arial" w:cs="Arial"/>
          <w:b/>
          <w:lang w:val="English"/>
        </w:rPr>
        <w:t>Within the properties of the ExtractBlobs</w:t>
      </w:r>
      <w:proofErr w:type="spellEnd"/>
      <w:r w:rsidRPr="00E84851">
        <w:rPr>
          <w:rFonts w:ascii="Arial" w:hAnsi="Arial" w:cs="Arial"/>
          <w:lang w:val="English"/>
        </w:rPr>
        <w:t xml:space="preserve"> function, we will select the element function and indicate the coordinates of the search pattern to follow (we will relate the </w:t>
      </w:r>
      <w:proofErr w:type="spellStart"/>
      <w:r w:rsidRPr="00E84851">
        <w:rPr>
          <w:rFonts w:ascii="Arial" w:hAnsi="Arial" w:cs="Arial"/>
          <w:b/>
          <w:lang w:val="English"/>
        </w:rPr>
        <w:t>ExtractBlob</w:t>
      </w:r>
      <w:proofErr w:type="spellEnd"/>
      <w:r w:rsidRPr="00E84851">
        <w:rPr>
          <w:rFonts w:ascii="Arial" w:hAnsi="Arial" w:cs="Arial"/>
          <w:lang w:val="English"/>
        </w:rPr>
        <w:t xml:space="preserve"> function </w:t>
      </w:r>
      <w:proofErr w:type="spellStart"/>
      <w:r w:rsidRPr="00E84851">
        <w:rPr>
          <w:rFonts w:ascii="Arial" w:hAnsi="Arial" w:cs="Arial"/>
          <w:b/>
          <w:lang w:val="English"/>
        </w:rPr>
        <w:t xml:space="preserve"> to the </w:t>
      </w:r>
      <w:proofErr w:type="spellEnd"/>
      <w:r w:rsidRPr="00E84851">
        <w:rPr>
          <w:rFonts w:ascii="Arial" w:hAnsi="Arial" w:cs="Arial"/>
          <w:lang w:val="English"/>
        </w:rPr>
        <w:t xml:space="preserve">FindPatMaxPattern function).</w:t>
      </w:r>
    </w:p>
    <w:p w:rsidR="00E84851" w:rsidP="0085168A" w:rsidRDefault="00E84851">
      <w:pPr>
        <w:pStyle w:val="Normalaweb"/>
        <w:spacing w:line="360" w:lineRule="auto"/>
        <w:rPr>
          <w:rFonts w:ascii="Arial" w:hAnsi="Arial" w:cs="Arial"/>
        </w:rPr>
      </w:pPr>
    </w:p>
    <w:p w:rsidR="00E84851" w:rsidP="0085168A" w:rsidRDefault="005F16A3">
      <w:pPr>
        <w:pStyle w:val="Normalaweb"/>
        <w:spacing w:line="360" w:lineRule="auto"/>
        <w:rPr>
          <w:rFonts w:ascii="Arial" w:hAnsi="Arial" w:cs="Arial"/>
        </w:rPr>
      </w:pPr>
      <w:r>
        <w:rPr>
          <w:rFonts w:ascii="Arial" w:hAnsi="Arial" w:cs="Arial"/>
          <w:noProof/>
          <w:lang w:val="English"/>
        </w:rPr>
        <w:lastRenderedPageBreak/>
        <w:drawing>
          <wp:anchor distT="0" distB="0" distL="0" distR="0" simplePos="0" relativeHeight="251702272" behindDoc="0" locked="0" layoutInCell="1" allowOverlap="1">
            <wp:simplePos x="0" y="0"/>
            <wp:positionH relativeFrom="margin">
              <wp:align>right</wp:align>
            </wp:positionH>
            <wp:positionV relativeFrom="paragraph">
              <wp:posOffset>283845</wp:posOffset>
            </wp:positionV>
            <wp:extent cx="5786755" cy="3754120"/>
            <wp:effectExtent l="0" t="0" r="4445" b="0"/>
            <wp:wrapTopAndBottom/>
            <wp:docPr id="7" name="Irudi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86755" cy="37541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8E125D">
        <w:rPr>
          <w:rFonts w:ascii="Arial" w:hAnsi="Arial" w:cs="Arial"/>
          <w:lang w:val="English"/>
        </w:rPr>
        <w:t>If we click on the "OK" ledge, we will get this screen.</w:t>
      </w:r>
      <w:proofErr w:type="spellStart"/>
      <w:proofErr w:type="spellEnd"/>
    </w:p>
    <w:p w:rsidR="00195C05" w:rsidP="0085168A" w:rsidRDefault="00195C05">
      <w:pPr>
        <w:pStyle w:val="Normalaweb"/>
        <w:spacing w:line="360" w:lineRule="auto"/>
        <w:rPr>
          <w:rFonts w:ascii="Arial" w:hAnsi="Arial" w:cs="Arial"/>
        </w:rPr>
      </w:pPr>
    </w:p>
    <w:p w:rsidR="005F16A3" w:rsidP="0085168A" w:rsidRDefault="00195C05">
      <w:pPr>
        <w:pStyle w:val="Normalaweb"/>
        <w:spacing w:line="360" w:lineRule="auto"/>
        <w:rPr>
          <w:rFonts w:ascii="Arial" w:hAnsi="Arial" w:cs="Arial"/>
        </w:rPr>
      </w:pPr>
      <w:r>
        <w:rPr>
          <w:rFonts w:ascii="Arial" w:hAnsi="Arial" w:cs="Arial"/>
          <w:noProof/>
          <w:lang w:val="English"/>
        </w:rPr>
        <w:drawing>
          <wp:anchor distT="0" distB="0" distL="0" distR="0" simplePos="0" relativeHeight="251703296" behindDoc="0" locked="0" layoutInCell="1" allowOverlap="1">
            <wp:simplePos x="0" y="0"/>
            <wp:positionH relativeFrom="margin">
              <wp:align>center</wp:align>
            </wp:positionH>
            <wp:positionV relativeFrom="paragraph">
              <wp:posOffset>589915</wp:posOffset>
            </wp:positionV>
            <wp:extent cx="6115685" cy="2981325"/>
            <wp:effectExtent l="0" t="0" r="0" b="9525"/>
            <wp:wrapTopAndBottom/>
            <wp:docPr id="19" name="Irudi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685" cy="29813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BE1221" w:rsidR="00BE1221">
        <w:rPr>
          <w:rFonts w:ascii="Arial" w:hAnsi="Arial" w:cs="Arial"/>
          <w:lang w:val="English"/>
        </w:rPr>
        <w:t xml:space="preserve">We have implemented a function in cell A16, which will return 1 if the number of pins is correct; in this case, 3 pins.</w:t>
      </w:r>
    </w:p>
    <w:p w:rsidR="00195C05" w:rsidP="0085168A" w:rsidRDefault="00195C05">
      <w:pPr>
        <w:pStyle w:val="Normalaweb"/>
        <w:spacing w:line="360" w:lineRule="auto"/>
        <w:rPr>
          <w:rFonts w:ascii="Arial" w:hAnsi="Arial" w:cs="Arial"/>
        </w:rPr>
      </w:pPr>
      <w:r>
        <w:rPr>
          <w:rFonts w:ascii="Arial" w:hAnsi="Arial" w:cs="Arial"/>
          <w:noProof/>
          <w:lang w:val="English"/>
        </w:rPr>
        <w:lastRenderedPageBreak/>
        <w:drawing>
          <wp:anchor distT="0" distB="0" distL="0" distR="0" simplePos="0" relativeHeight="251704320" behindDoc="0" locked="0" layoutInCell="1" allowOverlap="1">
            <wp:simplePos x="0" y="0"/>
            <wp:positionH relativeFrom="page">
              <wp:align>center</wp:align>
            </wp:positionH>
            <wp:positionV relativeFrom="paragraph">
              <wp:posOffset>438785</wp:posOffset>
            </wp:positionV>
            <wp:extent cx="5776595" cy="3362325"/>
            <wp:effectExtent l="0" t="0" r="0" b="9525"/>
            <wp:wrapTopAndBottom/>
            <wp:docPr id="20" name="Irudi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76595" cy="33623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195C05">
        <w:rPr>
          <w:rFonts w:ascii="Arial" w:hAnsi="Arial" w:cs="Arial"/>
          <w:lang w:val="English"/>
        </w:rPr>
        <w:t>In this image you can see the result of cell A15 = 0, in the case of a 2-pin component:</w:t>
      </w:r>
    </w:p>
    <w:p w:rsidRPr="008E125D" w:rsidR="00195C05" w:rsidP="0085168A" w:rsidRDefault="00195C05">
      <w:pPr>
        <w:pStyle w:val="Normalaweb"/>
        <w:spacing w:line="360" w:lineRule="auto"/>
        <w:rPr>
          <w:rFonts w:ascii="Arial" w:hAnsi="Arial" w:cs="Arial"/>
        </w:rPr>
      </w:pPr>
    </w:p>
    <w:p w:rsidRPr="00635F13" w:rsidR="00E11453" w:rsidP="008B24FD" w:rsidRDefault="008154B7">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Conclusions</w:t>
      </w:r>
    </w:p>
    <w:p w:rsidRPr="00195C05" w:rsidR="00195C05" w:rsidP="00195C05" w:rsidRDefault="00195C05">
      <w:pPr>
        <w:pStyle w:val="Normalaweb"/>
        <w:numPr>
          <w:ilvl w:val="0"/>
          <w:numId w:val="15"/>
        </w:numPr>
        <w:spacing w:line="360" w:lineRule="auto"/>
        <w:rPr>
          <w:rFonts w:ascii="Arial" w:hAnsi="Arial" w:cs="Arial"/>
          <w:color w:val="000000"/>
        </w:rPr>
      </w:pPr>
      <w:proofErr w:type="spellStart"/>
      <w:r w:rsidRPr="00195C05">
        <w:rPr>
          <w:rFonts w:ascii="Arial" w:hAnsi="Arial" w:cs="Arial"/>
          <w:color w:val="000000"/>
          <w:lang w:val="English"/>
        </w:rPr>
        <w:t>The TrainPatMaxPattern and FindPatMaxPatter instruments reliably identify the location and orientation of a part.</w:t>
      </w:r>
      <w:proofErr w:type="spellEnd"/>
      <w:proofErr w:type="spellStart"/>
      <w:proofErr w:type="spellEnd"/>
    </w:p>
    <w:p w:rsidRPr="00195C05" w:rsidR="00195C05" w:rsidP="00195C05" w:rsidRDefault="00195C05">
      <w:pPr>
        <w:pStyle w:val="Normalaweb"/>
        <w:numPr>
          <w:ilvl w:val="0"/>
          <w:numId w:val="15"/>
        </w:numPr>
        <w:spacing w:line="360" w:lineRule="auto"/>
        <w:rPr>
          <w:rFonts w:ascii="Arial" w:hAnsi="Arial" w:cs="Arial"/>
          <w:color w:val="000000"/>
        </w:rPr>
      </w:pPr>
      <w:proofErr w:type="spellStart"/>
      <w:r w:rsidRPr="00195C05">
        <w:rPr>
          <w:rFonts w:ascii="Arial" w:hAnsi="Arial" w:cs="Arial"/>
          <w:color w:val="000000"/>
          <w:lang w:val="English"/>
        </w:rPr>
        <w:t>The ExtractBlobs tool has a great ability to detect and analyze blobs if the parameters are configured correctly.</w:t>
      </w:r>
      <w:proofErr w:type="spellEnd"/>
      <w:proofErr w:type="spellStart"/>
      <w:proofErr w:type="spellEnd"/>
    </w:p>
    <w:p w:rsidRPr="00195C05" w:rsidR="00195C05" w:rsidP="00195C05" w:rsidRDefault="00195C05">
      <w:pPr>
        <w:pStyle w:val="Normalaweb"/>
        <w:numPr>
          <w:ilvl w:val="0"/>
          <w:numId w:val="15"/>
        </w:numPr>
        <w:spacing w:line="360" w:lineRule="auto"/>
        <w:rPr>
          <w:rFonts w:ascii="Arial" w:hAnsi="Arial" w:cs="Arial"/>
          <w:color w:val="000000"/>
        </w:rPr>
      </w:pPr>
      <w:r w:rsidRPr="00195C05">
        <w:rPr>
          <w:rFonts w:ascii="Arial" w:hAnsi="Arial" w:cs="Arial"/>
          <w:color w:val="000000"/>
          <w:lang w:val="English"/>
        </w:rPr>
        <w:t xml:space="preserve">The data link between the different tools (pattern position → blob search) improves the accuracy and automation of the system.</w:t>
      </w:r>
      <w:proofErr w:type="spellStart"/>
      <w:proofErr w:type="spellEnd"/>
    </w:p>
    <w:p w:rsidRPr="00195C05" w:rsidR="00195C05" w:rsidP="00195C05" w:rsidRDefault="00195C05">
      <w:pPr>
        <w:pStyle w:val="Normalaweb"/>
        <w:numPr>
          <w:ilvl w:val="0"/>
          <w:numId w:val="15"/>
        </w:numPr>
        <w:spacing w:line="360" w:lineRule="auto"/>
        <w:rPr>
          <w:rFonts w:ascii="Arial" w:hAnsi="Arial" w:cs="Arial"/>
          <w:color w:val="000000"/>
        </w:rPr>
      </w:pPr>
      <w:proofErr w:type="spellStart"/>
      <w:r w:rsidRPr="00195C05">
        <w:rPr>
          <w:rFonts w:ascii="Arial" w:hAnsi="Arial" w:cs="Arial"/>
          <w:color w:val="000000"/>
          <w:lang w:val="English"/>
        </w:rPr>
        <w:t>The GetNfound feature allows you to automatically check the number of pins, making quality control processes easier.</w:t>
      </w:r>
      <w:proofErr w:type="spellEnd"/>
    </w:p>
    <w:p w:rsidRPr="0095486F" w:rsidR="00CE20C9" w:rsidP="00CE20C9" w:rsidRDefault="00CE20C9">
      <w:pPr>
        <w:pStyle w:val="Normalaweb"/>
        <w:spacing w:line="360" w:lineRule="auto"/>
        <w:ind w:left="720"/>
        <w:rPr>
          <w:rFonts w:ascii="Arial" w:hAnsi="Arial" w:cs="Arial"/>
          <w:color w:val="000000"/>
        </w:rPr>
      </w:pPr>
    </w:p>
    <w:p w:rsidRPr="005B7239" w:rsidR="00885DF0" w:rsidP="008154B7" w:rsidRDefault="00885DF0">
      <w:pPr>
        <w:pStyle w:val="1izenburua"/>
        <w:spacing w:line="360" w:lineRule="auto"/>
        <w:rPr>
          <w:rFonts w:ascii="Arial" w:hAnsi="Arial" w:cs="Arial"/>
          <w:sz w:val="24"/>
          <w:szCs w:val="24"/>
          <w:lang w:val="eu-ES"/>
        </w:rPr>
      </w:pPr>
      <w:bookmarkStart w:name="_GoBack" w:id="0"/>
      <w:bookmarkEnd w:id="0"/>
    </w:p>
    <w:sectPr w:rsidRPr="005B7239" w:rsidR="00885DF0" w:rsidSect="00093622">
      <w:headerReference w:type="default" r:id="rId23"/>
      <w:footerReference w:type="default" r:id="rId24"/>
      <w:pgSz w:w="12240" w:h="15840"/>
      <w:pgMar w:top="1701" w:right="1418" w:bottom="1418" w:left="1701" w:header="142"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D09C2" w:rsidRDefault="002D09C2" w:rsidP="00530AAA">
      <w:pPr>
        <w:spacing w:after="0" w:line="240" w:lineRule="auto"/>
      </w:pPr>
      <w:r>
        <w:separator/>
      </w:r>
    </w:p>
  </w:endnote>
  <w:endnote w:type="continuationSeparator" w:id="0">
    <w:p w:rsidR="002D09C2" w:rsidRDefault="002D09C2" w:rsidP="00530A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0339317"/>
      <w:docPartObj>
        <w:docPartGallery w:val="Page Numbers (Bottom of Page)"/>
        <w:docPartUnique/>
      </w:docPartObj>
    </w:sdtPr>
    <w:sdtEndPr/>
    <w:sdtContent>
      <w:p w:rsidR="006B5319" w:rsidRDefault="006B5319">
        <w:pPr>
          <w:pStyle w:val="Orri-oina"/>
          <w:jc w:val="right"/>
        </w:pPr>
        <w:r>
          <w:rPr>
            <w:lang w:val="English"/>
          </w:rPr>
          <w:fldChar w:fldCharType="begin"/>
        </w:r>
        <w:r>
          <w:rPr>
            <w:lang w:val="English"/>
          </w:rPr>
          <w:instrText>PAGE   \* MERGEFORMAT</w:instrText>
        </w:r>
        <w:r>
          <w:rPr>
            <w:lang w:val="English"/>
          </w:rPr>
          <w:fldChar w:fldCharType="separate"/>
        </w:r>
        <w:r w:rsidRPr="005E410E" w:rsidR="005E410E">
          <w:rPr>
            <w:noProof/>
            <w:lang w:val="English"/>
          </w:rPr>
          <w:t>6</w:t>
        </w:r>
        <w:r>
          <w:rPr>
            <w:lang w:val="English"/>
          </w:rPr>
          <w:fldChar w:fldCharType="end"/>
        </w:r>
      </w:p>
    </w:sdtContent>
  </w:sdt>
  <w:p w:rsidR="006B5319" w:rsidRDefault="006B5319">
    <w:pPr>
      <w:pStyle w:val="Orri-o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D09C2" w:rsidRDefault="002D09C2" w:rsidP="00530AAA">
      <w:pPr>
        <w:spacing w:after="0" w:line="240" w:lineRule="auto"/>
      </w:pPr>
      <w:r>
        <w:separator/>
      </w:r>
    </w:p>
  </w:footnote>
  <w:footnote w:type="continuationSeparator" w:id="0">
    <w:p w:rsidR="002D09C2" w:rsidRDefault="002D09C2" w:rsidP="00530AAA">
      <w:pPr>
        <w:spacing w:after="0" w:line="240" w:lineRule="auto"/>
      </w:pPr>
      <w:r>
        <w:continuationSeparator/>
      </w:r>
    </w:p>
  </w:footnote>
</w:footnotes>
</file>

<file path=word/header1.xml><?xml version="1.0" encoding="utf-8"?>
<w:hdr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319" w:rsidP="00530AAA" w:rsidRDefault="006B5319">
    <w:pPr>
      <w:pStyle w:val="1izenburua"/>
      <w:spacing w:line="360" w:lineRule="auto"/>
      <w:jc w:val="right"/>
      <w:rPr>
        <w:rFonts w:ascii="Arial" w:hAnsi="Arial" w:cs="Arial"/>
        <w:lang w:val="eu-ES"/>
      </w:rPr>
    </w:pPr>
    <w:r>
      <w:rPr>
        <w:noProof/>
        <w:lang w:val="English" w:eastAsia="eu-ES"/>
      </w:rPr>
      <w:drawing>
        <wp:anchor distT="114300" distB="114300" distL="114300" distR="114300" simplePos="0" relativeHeight="251659264" behindDoc="0" locked="0" layoutInCell="1" hidden="0" allowOverlap="1" wp14:editId="2F3C440E" wp14:anchorId="0478F42E">
          <wp:simplePos x="0" y="0"/>
          <wp:positionH relativeFrom="margin">
            <wp:align>center</wp:align>
          </wp:positionH>
          <wp:positionV relativeFrom="paragraph">
            <wp:posOffset>60960</wp:posOffset>
          </wp:positionV>
          <wp:extent cx="1281113" cy="547384"/>
          <wp:effectExtent l="0" t="0" r="0" b="5080"/>
          <wp:wrapNone/>
          <wp:docPr id="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
                  <a:srcRect/>
                  <a:stretch>
                    <a:fillRect/>
                  </a:stretch>
                </pic:blipFill>
                <pic:spPr>
                  <a:xfrm>
                    <a:off x="0" y="0"/>
                    <a:ext cx="1281113" cy="547384"/>
                  </a:xfrm>
                  <a:prstGeom prst="rect">
                    <a:avLst/>
                  </a:prstGeom>
                  <a:ln/>
                </pic:spPr>
              </pic:pic>
            </a:graphicData>
          </a:graphic>
        </wp:anchor>
      </w:drawing>
    </w:r>
    <w:r>
      <w:rPr>
        <w:noProof/>
        <w:lang w:val="English" w:eastAsia="eu-ES"/>
      </w:rPr>
      <w:drawing>
        <wp:anchor distT="0" distB="0" distL="114300" distR="114300" simplePos="0" relativeHeight="251661312" behindDoc="0" locked="0" layoutInCell="1" allowOverlap="1" wp14:editId="268E7DA9" wp14:anchorId="292FB70F">
          <wp:simplePos x="0" y="0"/>
          <wp:positionH relativeFrom="margin">
            <wp:align>left</wp:align>
          </wp:positionH>
          <wp:positionV relativeFrom="paragraph">
            <wp:posOffset>83185</wp:posOffset>
          </wp:positionV>
          <wp:extent cx="1050475" cy="611079"/>
          <wp:effectExtent l="0" t="0" r="0" b="0"/>
          <wp:wrapNone/>
          <wp:docPr id="11" name="Irudi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2">
                    <a:extLst>
                      <a:ext uri="{28A0092B-C50C-407E-A947-70E740481C1C}">
                        <a14:useLocalDpi xmlns:a14="http://schemas.microsoft.com/office/drawing/2010/main" val="0"/>
                      </a:ext>
                    </a:extLst>
                  </a:blip>
                  <a:stretch>
                    <a:fillRect/>
                  </a:stretch>
                </pic:blipFill>
                <pic:spPr>
                  <a:xfrm>
                    <a:off x="0" y="0"/>
                    <a:ext cx="1050475" cy="611079"/>
                  </a:xfrm>
                  <a:prstGeom prst="rect">
                    <a:avLst/>
                  </a:prstGeom>
                </pic:spPr>
              </pic:pic>
            </a:graphicData>
          </a:graphic>
          <wp14:sizeRelH relativeFrom="margin">
            <wp14:pctWidth>0</wp14:pctWidth>
          </wp14:sizeRelH>
          <wp14:sizeRelV relativeFrom="margin">
            <wp14:pctHeight>0</wp14:pctHeight>
          </wp14:sizeRelV>
        </wp:anchor>
      </w:drawing>
    </w:r>
    <w:r w:rsidR="002A7D47">
      <w:rPr>
        <w:rFonts w:ascii="Arial" w:hAnsi="Arial" w:cs="Arial"/>
        <w:lang w:val="English"/>
      </w:rPr>
      <w:t>5. Activity</w:t>
    </w:r>
  </w:p>
  <w:p w:rsidR="006B5319" w:rsidRDefault="006B5319">
    <w:pPr>
      <w:pStyle w:val="Goiburu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FB12693A"/>
    <w:lvl w:ilvl="0">
      <w:start w:val="1"/>
      <w:numFmt w:val="decimal"/>
      <w:pStyle w:val="Zenbaki-zerrenda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Zenbaki-zerrenda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Bulet-zerrenda3"/>
      <w:lvlText w:val=""/>
      <w:lvlJc w:val="left"/>
      <w:pPr>
        <w:tabs>
          <w:tab w:val="num" w:pos="1080"/>
        </w:tabs>
        <w:ind w:left="1080" w:hanging="360"/>
      </w:pPr>
      <w:rPr>
        <w:rFonts w:hint="default" w:ascii="Symbol" w:hAnsi="Symbol"/>
      </w:rPr>
    </w:lvl>
  </w:abstractNum>
  <w:abstractNum w:abstractNumId="3" w15:restartNumberingAfterBreak="0">
    <w:nsid w:val="FFFFFF83"/>
    <w:multiLevelType w:val="singleLevel"/>
    <w:tmpl w:val="3D1EFFD4"/>
    <w:lvl w:ilvl="0">
      <w:start w:val="1"/>
      <w:numFmt w:val="bullet"/>
      <w:pStyle w:val="Bulet-zerrenda2"/>
      <w:lvlText w:val=""/>
      <w:lvlJc w:val="left"/>
      <w:pPr>
        <w:tabs>
          <w:tab w:val="num" w:pos="720"/>
        </w:tabs>
        <w:ind w:left="720" w:hanging="360"/>
      </w:pPr>
      <w:rPr>
        <w:rFonts w:hint="default" w:ascii="Symbol" w:hAnsi="Symbol"/>
      </w:rPr>
    </w:lvl>
  </w:abstractNum>
  <w:abstractNum w:abstractNumId="4" w15:restartNumberingAfterBreak="0">
    <w:nsid w:val="FFFFFF88"/>
    <w:multiLevelType w:val="singleLevel"/>
    <w:tmpl w:val="D0A62B40"/>
    <w:lvl w:ilvl="0">
      <w:start w:val="1"/>
      <w:numFmt w:val="decimal"/>
      <w:pStyle w:val="Zenbaki-zerrend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Bulet-zerrenda"/>
      <w:lvlText w:val=""/>
      <w:lvlJc w:val="left"/>
      <w:pPr>
        <w:tabs>
          <w:tab w:val="num" w:pos="360"/>
        </w:tabs>
        <w:ind w:left="360" w:hanging="360"/>
      </w:pPr>
      <w:rPr>
        <w:rFonts w:hint="default" w:ascii="Symbol" w:hAnsi="Symbol"/>
      </w:rPr>
    </w:lvl>
  </w:abstractNum>
  <w:abstractNum w:abstractNumId="6" w15:restartNumberingAfterBreak="0">
    <w:nsid w:val="08E563BE"/>
    <w:multiLevelType w:val="multilevel"/>
    <w:tmpl w:val="6D6653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0C426F40"/>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0855F1C"/>
    <w:multiLevelType w:val="multilevel"/>
    <w:tmpl w:val="034CF7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22361ADF"/>
    <w:multiLevelType w:val="multilevel"/>
    <w:tmpl w:val="04D256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26B23165"/>
    <w:multiLevelType w:val="hybridMultilevel"/>
    <w:tmpl w:val="81B69278"/>
    <w:lvl w:ilvl="0" w:tplc="042D0001">
      <w:start w:val="1"/>
      <w:numFmt w:val="bullet"/>
      <w:lvlText w:val=""/>
      <w:lvlJc w:val="left"/>
      <w:pPr>
        <w:ind w:left="720" w:hanging="360"/>
      </w:pPr>
      <w:rPr>
        <w:rFonts w:hint="default" w:ascii="Symbol" w:hAnsi="Symbol"/>
      </w:rPr>
    </w:lvl>
    <w:lvl w:ilvl="1" w:tplc="042D0003">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1" w15:restartNumberingAfterBreak="0">
    <w:nsid w:val="2C822E9A"/>
    <w:multiLevelType w:val="multilevel"/>
    <w:tmpl w:val="184807A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35802CA0"/>
    <w:multiLevelType w:val="multilevel"/>
    <w:tmpl w:val="51F455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37E87BE2"/>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3776A4A"/>
    <w:multiLevelType w:val="hybridMultilevel"/>
    <w:tmpl w:val="D250D4D8"/>
    <w:lvl w:ilvl="0" w:tplc="042D0001">
      <w:start w:val="1"/>
      <w:numFmt w:val="bullet"/>
      <w:lvlText w:val=""/>
      <w:lvlJc w:val="left"/>
      <w:pPr>
        <w:ind w:left="720" w:hanging="360"/>
      </w:pPr>
      <w:rPr>
        <w:rFonts w:hint="default" w:ascii="Symbol" w:hAnsi="Symbol"/>
      </w:rPr>
    </w:lvl>
    <w:lvl w:ilvl="1" w:tplc="042D0003">
      <w:start w:val="1"/>
      <w:numFmt w:val="bullet"/>
      <w:lvlText w:val="o"/>
      <w:lvlJc w:val="left"/>
      <w:pPr>
        <w:ind w:left="1440" w:hanging="360"/>
      </w:pPr>
      <w:rPr>
        <w:rFonts w:hint="default" w:ascii="Courier New" w:hAnsi="Courier New" w:cs="Courier New"/>
      </w:rPr>
    </w:lvl>
    <w:lvl w:ilvl="2" w:tplc="042D0005">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5" w15:restartNumberingAfterBreak="0">
    <w:nsid w:val="4AE57931"/>
    <w:multiLevelType w:val="multilevel"/>
    <w:tmpl w:val="338A95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5DFA0AC9"/>
    <w:multiLevelType w:val="multilevel"/>
    <w:tmpl w:val="DEB083E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61A713D6"/>
    <w:multiLevelType w:val="hybridMultilevel"/>
    <w:tmpl w:val="6F50AF96"/>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8" w15:restartNumberingAfterBreak="0">
    <w:nsid w:val="6AA87CE2"/>
    <w:multiLevelType w:val="multilevel"/>
    <w:tmpl w:val="80E081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714372AD"/>
    <w:multiLevelType w:val="hybridMultilevel"/>
    <w:tmpl w:val="5628C5EA"/>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20" w15:restartNumberingAfterBreak="0">
    <w:nsid w:val="72493135"/>
    <w:multiLevelType w:val="multilevel"/>
    <w:tmpl w:val="EC7A8A4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78ED654C"/>
    <w:multiLevelType w:val="multilevel"/>
    <w:tmpl w:val="C350836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2" w15:restartNumberingAfterBreak="0">
    <w:nsid w:val="792D101B"/>
    <w:multiLevelType w:val="multilevel"/>
    <w:tmpl w:val="1DFA7D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7DFF73D3"/>
    <w:multiLevelType w:val="multilevel"/>
    <w:tmpl w:val="5A90BD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13"/>
  </w:num>
  <w:num w:numId="8">
    <w:abstractNumId w:val="16"/>
  </w:num>
  <w:num w:numId="9">
    <w:abstractNumId w:val="14"/>
  </w:num>
  <w:num w:numId="10">
    <w:abstractNumId w:val="15"/>
  </w:num>
  <w:num w:numId="11">
    <w:abstractNumId w:val="12"/>
  </w:num>
  <w:num w:numId="12">
    <w:abstractNumId w:val="18"/>
  </w:num>
  <w:num w:numId="13">
    <w:abstractNumId w:val="17"/>
  </w:num>
  <w:num w:numId="14">
    <w:abstractNumId w:val="10"/>
  </w:num>
  <w:num w:numId="15">
    <w:abstractNumId w:val="19"/>
  </w:num>
  <w:num w:numId="16">
    <w:abstractNumId w:val="9"/>
  </w:num>
  <w:num w:numId="17">
    <w:abstractNumId w:val="23"/>
  </w:num>
  <w:num w:numId="18">
    <w:abstractNumId w:val="8"/>
  </w:num>
  <w:num w:numId="19">
    <w:abstractNumId w:val="20"/>
  </w:num>
  <w:num w:numId="20">
    <w:abstractNumId w:val="21"/>
  </w:num>
  <w:num w:numId="21">
    <w:abstractNumId w:val="11"/>
  </w:num>
  <w:num w:numId="22">
    <w:abstractNumId w:val="6"/>
  </w:num>
  <w:num w:numId="23">
    <w:abstractNumId w:val="22"/>
  </w:num>
  <w:num w:numId="24">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730"/>
    <w:rsid w:val="000212B3"/>
    <w:rsid w:val="0002452D"/>
    <w:rsid w:val="00031B1A"/>
    <w:rsid w:val="00034616"/>
    <w:rsid w:val="000571A3"/>
    <w:rsid w:val="0006063C"/>
    <w:rsid w:val="00082E79"/>
    <w:rsid w:val="00091B12"/>
    <w:rsid w:val="00093622"/>
    <w:rsid w:val="000A2664"/>
    <w:rsid w:val="000B1014"/>
    <w:rsid w:val="000B27C0"/>
    <w:rsid w:val="000C62C9"/>
    <w:rsid w:val="000C6794"/>
    <w:rsid w:val="000F0F40"/>
    <w:rsid w:val="000F218A"/>
    <w:rsid w:val="000F32D8"/>
    <w:rsid w:val="001118AC"/>
    <w:rsid w:val="00130B8F"/>
    <w:rsid w:val="00132A65"/>
    <w:rsid w:val="001341D1"/>
    <w:rsid w:val="00136F9D"/>
    <w:rsid w:val="001410F8"/>
    <w:rsid w:val="001453EA"/>
    <w:rsid w:val="0015074B"/>
    <w:rsid w:val="00162BE6"/>
    <w:rsid w:val="001848B8"/>
    <w:rsid w:val="001850E1"/>
    <w:rsid w:val="00195C05"/>
    <w:rsid w:val="001978FA"/>
    <w:rsid w:val="001C16F6"/>
    <w:rsid w:val="001D704D"/>
    <w:rsid w:val="00206017"/>
    <w:rsid w:val="00206944"/>
    <w:rsid w:val="002369B8"/>
    <w:rsid w:val="00237303"/>
    <w:rsid w:val="0025471D"/>
    <w:rsid w:val="00266AE0"/>
    <w:rsid w:val="0029639D"/>
    <w:rsid w:val="002A7D47"/>
    <w:rsid w:val="002B13C4"/>
    <w:rsid w:val="002B2B58"/>
    <w:rsid w:val="002B3523"/>
    <w:rsid w:val="002C2419"/>
    <w:rsid w:val="002D09C2"/>
    <w:rsid w:val="002F2DB3"/>
    <w:rsid w:val="0031604C"/>
    <w:rsid w:val="00326F90"/>
    <w:rsid w:val="003337E1"/>
    <w:rsid w:val="00350B03"/>
    <w:rsid w:val="003834FC"/>
    <w:rsid w:val="00392DE3"/>
    <w:rsid w:val="003A4CB4"/>
    <w:rsid w:val="003C6E5F"/>
    <w:rsid w:val="003E6CD8"/>
    <w:rsid w:val="004356F1"/>
    <w:rsid w:val="0045630A"/>
    <w:rsid w:val="004A3961"/>
    <w:rsid w:val="004C40A2"/>
    <w:rsid w:val="004D13B5"/>
    <w:rsid w:val="00501802"/>
    <w:rsid w:val="00513386"/>
    <w:rsid w:val="00514E60"/>
    <w:rsid w:val="00527618"/>
    <w:rsid w:val="00530AAA"/>
    <w:rsid w:val="005565BA"/>
    <w:rsid w:val="00584DAA"/>
    <w:rsid w:val="005B7239"/>
    <w:rsid w:val="005C204A"/>
    <w:rsid w:val="005E410E"/>
    <w:rsid w:val="005E4B8F"/>
    <w:rsid w:val="005F16A3"/>
    <w:rsid w:val="00633921"/>
    <w:rsid w:val="0063592F"/>
    <w:rsid w:val="00635F13"/>
    <w:rsid w:val="00655D43"/>
    <w:rsid w:val="00677CB4"/>
    <w:rsid w:val="006876F5"/>
    <w:rsid w:val="006A75E6"/>
    <w:rsid w:val="006B1AAC"/>
    <w:rsid w:val="006B5319"/>
    <w:rsid w:val="006F132E"/>
    <w:rsid w:val="006F5C00"/>
    <w:rsid w:val="00721D1A"/>
    <w:rsid w:val="007325D6"/>
    <w:rsid w:val="00742573"/>
    <w:rsid w:val="0074504C"/>
    <w:rsid w:val="007757AC"/>
    <w:rsid w:val="00792BAE"/>
    <w:rsid w:val="007A45AD"/>
    <w:rsid w:val="007F50FC"/>
    <w:rsid w:val="008011F0"/>
    <w:rsid w:val="0080202C"/>
    <w:rsid w:val="008154B7"/>
    <w:rsid w:val="00824620"/>
    <w:rsid w:val="0085168A"/>
    <w:rsid w:val="008651D1"/>
    <w:rsid w:val="00873731"/>
    <w:rsid w:val="00885DF0"/>
    <w:rsid w:val="008B12EA"/>
    <w:rsid w:val="008B24FD"/>
    <w:rsid w:val="008B4288"/>
    <w:rsid w:val="008D1705"/>
    <w:rsid w:val="008E125D"/>
    <w:rsid w:val="008E3550"/>
    <w:rsid w:val="008F4B00"/>
    <w:rsid w:val="0095486F"/>
    <w:rsid w:val="00970E19"/>
    <w:rsid w:val="00973FEA"/>
    <w:rsid w:val="009872AA"/>
    <w:rsid w:val="009A3940"/>
    <w:rsid w:val="009C4E5F"/>
    <w:rsid w:val="009C5AF5"/>
    <w:rsid w:val="009E7014"/>
    <w:rsid w:val="00A15E57"/>
    <w:rsid w:val="00A43817"/>
    <w:rsid w:val="00A46CBB"/>
    <w:rsid w:val="00A511E6"/>
    <w:rsid w:val="00A528CB"/>
    <w:rsid w:val="00A91E8B"/>
    <w:rsid w:val="00AA1D8D"/>
    <w:rsid w:val="00AA5415"/>
    <w:rsid w:val="00AC1A24"/>
    <w:rsid w:val="00AC61F8"/>
    <w:rsid w:val="00AD5564"/>
    <w:rsid w:val="00B47730"/>
    <w:rsid w:val="00B9455C"/>
    <w:rsid w:val="00BB4643"/>
    <w:rsid w:val="00BC4248"/>
    <w:rsid w:val="00BE1221"/>
    <w:rsid w:val="00C21BB1"/>
    <w:rsid w:val="00C24244"/>
    <w:rsid w:val="00C40995"/>
    <w:rsid w:val="00C742C7"/>
    <w:rsid w:val="00C847DF"/>
    <w:rsid w:val="00CB0664"/>
    <w:rsid w:val="00CE20C9"/>
    <w:rsid w:val="00D226DF"/>
    <w:rsid w:val="00D24DC5"/>
    <w:rsid w:val="00D3238E"/>
    <w:rsid w:val="00D5103F"/>
    <w:rsid w:val="00DA739E"/>
    <w:rsid w:val="00DE439B"/>
    <w:rsid w:val="00DF3B80"/>
    <w:rsid w:val="00E05DEB"/>
    <w:rsid w:val="00E11453"/>
    <w:rsid w:val="00E26D75"/>
    <w:rsid w:val="00E447B9"/>
    <w:rsid w:val="00E76665"/>
    <w:rsid w:val="00E84851"/>
    <w:rsid w:val="00EA76C5"/>
    <w:rsid w:val="00EE29BF"/>
    <w:rsid w:val="00EF3585"/>
    <w:rsid w:val="00F14D1C"/>
    <w:rsid w:val="00F27CE2"/>
    <w:rsid w:val="00F411A0"/>
    <w:rsid w:val="00F629F5"/>
    <w:rsid w:val="00F804B9"/>
    <w:rsid w:val="00F80E03"/>
    <w:rsid w:val="00F9170E"/>
    <w:rsid w:val="00F91A3C"/>
    <w:rsid w:val="00FA0B43"/>
    <w:rsid w:val="00FA732D"/>
    <w:rsid w:val="00FB0ACF"/>
    <w:rsid w:val="00FB5A8A"/>
    <w:rsid w:val="00FC6623"/>
    <w:rsid w:val="00FC693F"/>
    <w:rsid w:val="00FC79E9"/>
    <w:rsid w:val="00FD3082"/>
    <w:rsid w:val="00FD5CD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A579B1A"/>
  <w14:defaultImageDpi w14:val="300"/>
  <w15:docId w15:val="{3649ADE8-F2E7-4064-A355-B1A61B416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hAnsiTheme="minorHAnsi" w:eastAsiaTheme="minorEastAsia"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a" w:default="1">
    <w:name w:val="Normal"/>
    <w:qFormat/>
    <w:rsid w:val="00FC693F"/>
  </w:style>
  <w:style w:type="paragraph" w:styleId="1izenburua">
    <w:name w:val="heading 1"/>
    <w:basedOn w:val="Normala"/>
    <w:next w:val="Normala"/>
    <w:link w:val="1izenburuaKar"/>
    <w:uiPriority w:val="9"/>
    <w:qFormat/>
    <w:rsid w:val="00FC693F"/>
    <w:pPr>
      <w:keepNext/>
      <w:keepLines/>
      <w:spacing w:before="480" w:after="0"/>
      <w:outlineLvl w:val="0"/>
    </w:pPr>
    <w:rPr>
      <w:rFonts w:asciiTheme="majorHAnsi" w:hAnsiTheme="majorHAnsi" w:eastAsiaTheme="majorEastAsia" w:cstheme="majorBidi"/>
      <w:b/>
      <w:bCs/>
      <w:color w:val="365F91" w:themeColor="accent1" w:themeShade="BF"/>
      <w:sz w:val="28"/>
      <w:szCs w:val="28"/>
    </w:rPr>
  </w:style>
  <w:style w:type="paragraph" w:styleId="2izenburua">
    <w:name w:val="heading 2"/>
    <w:basedOn w:val="Normala"/>
    <w:next w:val="Normala"/>
    <w:link w:val="2izenburuaKar"/>
    <w:uiPriority w:val="9"/>
    <w:unhideWhenUsed/>
    <w:qFormat/>
    <w:rsid w:val="00FC693F"/>
    <w:pPr>
      <w:keepNext/>
      <w:keepLines/>
      <w:spacing w:before="200" w:after="0"/>
      <w:outlineLvl w:val="1"/>
    </w:pPr>
    <w:rPr>
      <w:rFonts w:asciiTheme="majorHAnsi" w:hAnsiTheme="majorHAnsi" w:eastAsiaTheme="majorEastAsia" w:cstheme="majorBidi"/>
      <w:b/>
      <w:bCs/>
      <w:color w:val="4F81BD" w:themeColor="accent1"/>
      <w:sz w:val="26"/>
      <w:szCs w:val="26"/>
    </w:rPr>
  </w:style>
  <w:style w:type="paragraph" w:styleId="3izenburua">
    <w:name w:val="heading 3"/>
    <w:basedOn w:val="Normala"/>
    <w:next w:val="Normala"/>
    <w:link w:val="3izenburuaKar"/>
    <w:uiPriority w:val="9"/>
    <w:unhideWhenUsed/>
    <w:qFormat/>
    <w:rsid w:val="00FC693F"/>
    <w:pPr>
      <w:keepNext/>
      <w:keepLines/>
      <w:spacing w:before="200" w:after="0"/>
      <w:outlineLvl w:val="2"/>
    </w:pPr>
    <w:rPr>
      <w:rFonts w:asciiTheme="majorHAnsi" w:hAnsiTheme="majorHAnsi" w:eastAsiaTheme="majorEastAsia" w:cstheme="majorBidi"/>
      <w:b/>
      <w:bCs/>
      <w:color w:val="4F81BD" w:themeColor="accent1"/>
    </w:rPr>
  </w:style>
  <w:style w:type="paragraph" w:styleId="4izenburua">
    <w:name w:val="heading 4"/>
    <w:basedOn w:val="Normala"/>
    <w:next w:val="Normala"/>
    <w:link w:val="4izenburuaKar"/>
    <w:uiPriority w:val="9"/>
    <w:semiHidden/>
    <w:unhideWhenUsed/>
    <w:qFormat/>
    <w:rsid w:val="00FC693F"/>
    <w:pPr>
      <w:keepNext/>
      <w:keepLines/>
      <w:spacing w:before="200" w:after="0"/>
      <w:outlineLvl w:val="3"/>
    </w:pPr>
    <w:rPr>
      <w:rFonts w:asciiTheme="majorHAnsi" w:hAnsiTheme="majorHAnsi" w:eastAsiaTheme="majorEastAsia" w:cstheme="majorBidi"/>
      <w:b/>
      <w:bCs/>
      <w:i/>
      <w:iCs/>
      <w:color w:val="4F81BD" w:themeColor="accent1"/>
    </w:rPr>
  </w:style>
  <w:style w:type="paragraph" w:styleId="5izenburua">
    <w:name w:val="heading 5"/>
    <w:basedOn w:val="Normala"/>
    <w:next w:val="Normala"/>
    <w:link w:val="5izenburuaKar"/>
    <w:uiPriority w:val="9"/>
    <w:semiHidden/>
    <w:unhideWhenUsed/>
    <w:qFormat/>
    <w:rsid w:val="00FC693F"/>
    <w:pPr>
      <w:keepNext/>
      <w:keepLines/>
      <w:spacing w:before="200" w:after="0"/>
      <w:outlineLvl w:val="4"/>
    </w:pPr>
    <w:rPr>
      <w:rFonts w:asciiTheme="majorHAnsi" w:hAnsiTheme="majorHAnsi" w:eastAsiaTheme="majorEastAsia" w:cstheme="majorBidi"/>
      <w:color w:val="243F60" w:themeColor="accent1" w:themeShade="7F"/>
    </w:rPr>
  </w:style>
  <w:style w:type="paragraph" w:styleId="6izenburua">
    <w:name w:val="heading 6"/>
    <w:basedOn w:val="Normala"/>
    <w:next w:val="Normala"/>
    <w:link w:val="6izenburuaKar"/>
    <w:uiPriority w:val="9"/>
    <w:semiHidden/>
    <w:unhideWhenUsed/>
    <w:qFormat/>
    <w:rsid w:val="00FC693F"/>
    <w:pPr>
      <w:keepNext/>
      <w:keepLines/>
      <w:spacing w:before="200" w:after="0"/>
      <w:outlineLvl w:val="5"/>
    </w:pPr>
    <w:rPr>
      <w:rFonts w:asciiTheme="majorHAnsi" w:hAnsiTheme="majorHAnsi" w:eastAsiaTheme="majorEastAsia" w:cstheme="majorBidi"/>
      <w:i/>
      <w:iCs/>
      <w:color w:val="243F60" w:themeColor="accent1" w:themeShade="7F"/>
    </w:rPr>
  </w:style>
  <w:style w:type="paragraph" w:styleId="7izenburua">
    <w:name w:val="heading 7"/>
    <w:basedOn w:val="Normala"/>
    <w:next w:val="Normala"/>
    <w:link w:val="7izenburuaKar"/>
    <w:uiPriority w:val="9"/>
    <w:semiHidden/>
    <w:unhideWhenUsed/>
    <w:qFormat/>
    <w:rsid w:val="00FC693F"/>
    <w:pPr>
      <w:keepNext/>
      <w:keepLines/>
      <w:spacing w:before="200" w:after="0"/>
      <w:outlineLvl w:val="6"/>
    </w:pPr>
    <w:rPr>
      <w:rFonts w:asciiTheme="majorHAnsi" w:hAnsiTheme="majorHAnsi" w:eastAsiaTheme="majorEastAsia" w:cstheme="majorBidi"/>
      <w:i/>
      <w:iCs/>
      <w:color w:val="404040" w:themeColor="text1" w:themeTint="BF"/>
    </w:rPr>
  </w:style>
  <w:style w:type="paragraph" w:styleId="8izenburua">
    <w:name w:val="heading 8"/>
    <w:basedOn w:val="Normala"/>
    <w:next w:val="Normala"/>
    <w:link w:val="8izenburuaKar"/>
    <w:uiPriority w:val="9"/>
    <w:semiHidden/>
    <w:unhideWhenUsed/>
    <w:qFormat/>
    <w:rsid w:val="00FC693F"/>
    <w:pPr>
      <w:keepNext/>
      <w:keepLines/>
      <w:spacing w:before="200" w:after="0"/>
      <w:outlineLvl w:val="7"/>
    </w:pPr>
    <w:rPr>
      <w:rFonts w:asciiTheme="majorHAnsi" w:hAnsiTheme="majorHAnsi" w:eastAsiaTheme="majorEastAsia" w:cstheme="majorBidi"/>
      <w:color w:val="4F81BD" w:themeColor="accent1"/>
      <w:sz w:val="20"/>
      <w:szCs w:val="20"/>
    </w:rPr>
  </w:style>
  <w:style w:type="paragraph" w:styleId="9izenburua">
    <w:name w:val="heading 9"/>
    <w:basedOn w:val="Normala"/>
    <w:next w:val="Normala"/>
    <w:link w:val="9izenburuaKar"/>
    <w:uiPriority w:val="9"/>
    <w:semiHidden/>
    <w:unhideWhenUsed/>
    <w:qFormat/>
    <w:rsid w:val="00FC693F"/>
    <w:pPr>
      <w:keepNext/>
      <w:keepLines/>
      <w:spacing w:before="200" w:after="0"/>
      <w:outlineLvl w:val="8"/>
    </w:pPr>
    <w:rPr>
      <w:rFonts w:asciiTheme="majorHAnsi" w:hAnsiTheme="majorHAnsi" w:eastAsiaTheme="majorEastAsia" w:cstheme="majorBidi"/>
      <w:i/>
      <w:iCs/>
      <w:color w:val="404040" w:themeColor="text1" w:themeTint="BF"/>
      <w:sz w:val="20"/>
      <w:szCs w:val="20"/>
    </w:rPr>
  </w:style>
  <w:style w:type="character" w:styleId="Paragrafoarenletra-tipolehenetsia" w:default="1">
    <w:name w:val="Default Paragraph Font"/>
    <w:uiPriority w:val="1"/>
    <w:semiHidden/>
    <w:unhideWhenUsed/>
  </w:style>
  <w:style w:type="table" w:styleId="Taulanormala" w:default="1">
    <w:name w:val="Normal Table"/>
    <w:uiPriority w:val="99"/>
    <w:semiHidden/>
    <w:unhideWhenUsed/>
    <w:tblPr>
      <w:tblInd w:w="0" w:type="dxa"/>
      <w:tblCellMar>
        <w:top w:w="0" w:type="dxa"/>
        <w:left w:w="108" w:type="dxa"/>
        <w:bottom w:w="0" w:type="dxa"/>
        <w:right w:w="108" w:type="dxa"/>
      </w:tblCellMar>
    </w:tblPr>
  </w:style>
  <w:style w:type="numbering" w:styleId="Zerrendarikez" w:default="1">
    <w:name w:val="No List"/>
    <w:uiPriority w:val="99"/>
    <w:semiHidden/>
    <w:unhideWhenUsed/>
  </w:style>
  <w:style w:type="paragraph" w:styleId="Goiburua">
    <w:name w:val="header"/>
    <w:basedOn w:val="Normala"/>
    <w:link w:val="GoiburuaKar"/>
    <w:uiPriority w:val="99"/>
    <w:unhideWhenUsed/>
    <w:rsid w:val="00E618BF"/>
    <w:pPr>
      <w:tabs>
        <w:tab w:val="center" w:pos="4680"/>
        <w:tab w:val="right" w:pos="9360"/>
      </w:tabs>
      <w:spacing w:after="0" w:line="240" w:lineRule="auto"/>
    </w:pPr>
  </w:style>
  <w:style w:type="character" w:styleId="GoiburuaKar" w:customStyle="1">
    <w:name w:val="Goiburua Kar"/>
    <w:basedOn w:val="Paragrafoarenletra-tipolehenetsia"/>
    <w:link w:val="Goiburua"/>
    <w:uiPriority w:val="99"/>
    <w:rsid w:val="00E618BF"/>
  </w:style>
  <w:style w:type="paragraph" w:styleId="Orri-oina">
    <w:name w:val="footer"/>
    <w:basedOn w:val="Normala"/>
    <w:link w:val="Orri-oinaKar"/>
    <w:uiPriority w:val="99"/>
    <w:unhideWhenUsed/>
    <w:rsid w:val="00E618BF"/>
    <w:pPr>
      <w:tabs>
        <w:tab w:val="center" w:pos="4680"/>
        <w:tab w:val="right" w:pos="9360"/>
      </w:tabs>
      <w:spacing w:after="0" w:line="240" w:lineRule="auto"/>
    </w:pPr>
  </w:style>
  <w:style w:type="character" w:styleId="Orri-oinaKar" w:customStyle="1">
    <w:name w:val="Orri-oina Kar"/>
    <w:basedOn w:val="Paragrafoarenletra-tipolehenetsia"/>
    <w:link w:val="Orri-oina"/>
    <w:uiPriority w:val="99"/>
    <w:rsid w:val="00E618BF"/>
  </w:style>
  <w:style w:type="paragraph" w:styleId="Tarterikez">
    <w:name w:val="No Spacing"/>
    <w:link w:val="TarterikezKar"/>
    <w:uiPriority w:val="1"/>
    <w:qFormat/>
    <w:rsid w:val="00FC693F"/>
    <w:pPr>
      <w:spacing w:after="0" w:line="240" w:lineRule="auto"/>
    </w:pPr>
  </w:style>
  <w:style w:type="character" w:styleId="1izenburuaKar" w:customStyle="1">
    <w:name w:val="1. izenburua Kar"/>
    <w:basedOn w:val="Paragrafoarenletra-tipolehenetsia"/>
    <w:link w:val="1izenburua"/>
    <w:uiPriority w:val="9"/>
    <w:rsid w:val="00FC693F"/>
    <w:rPr>
      <w:rFonts w:asciiTheme="majorHAnsi" w:hAnsiTheme="majorHAnsi" w:eastAsiaTheme="majorEastAsia" w:cstheme="majorBidi"/>
      <w:b/>
      <w:bCs/>
      <w:color w:val="365F91" w:themeColor="accent1" w:themeShade="BF"/>
      <w:sz w:val="28"/>
      <w:szCs w:val="28"/>
    </w:rPr>
  </w:style>
  <w:style w:type="character" w:styleId="2izenburuaKar" w:customStyle="1">
    <w:name w:val="2. izenburua Kar"/>
    <w:basedOn w:val="Paragrafoarenletra-tipolehenetsia"/>
    <w:link w:val="2izenburua"/>
    <w:uiPriority w:val="9"/>
    <w:rsid w:val="00FC693F"/>
    <w:rPr>
      <w:rFonts w:asciiTheme="majorHAnsi" w:hAnsiTheme="majorHAnsi" w:eastAsiaTheme="majorEastAsia" w:cstheme="majorBidi"/>
      <w:b/>
      <w:bCs/>
      <w:color w:val="4F81BD" w:themeColor="accent1"/>
      <w:sz w:val="26"/>
      <w:szCs w:val="26"/>
    </w:rPr>
  </w:style>
  <w:style w:type="character" w:styleId="3izenburuaKar" w:customStyle="1">
    <w:name w:val="3. izenburua Kar"/>
    <w:basedOn w:val="Paragrafoarenletra-tipolehenetsia"/>
    <w:link w:val="3izenburua"/>
    <w:uiPriority w:val="9"/>
    <w:rsid w:val="00FC693F"/>
    <w:rPr>
      <w:rFonts w:asciiTheme="majorHAnsi" w:hAnsiTheme="majorHAnsi" w:eastAsiaTheme="majorEastAsia" w:cstheme="majorBidi"/>
      <w:b/>
      <w:bCs/>
      <w:color w:val="4F81BD" w:themeColor="accent1"/>
    </w:rPr>
  </w:style>
  <w:style w:type="paragraph" w:styleId="Titulua">
    <w:name w:val="Title"/>
    <w:basedOn w:val="Normala"/>
    <w:next w:val="Normala"/>
    <w:link w:val="TituluaKar"/>
    <w:uiPriority w:val="10"/>
    <w:qFormat/>
    <w:rsid w:val="00FC693F"/>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pacing w:val="5"/>
      <w:kern w:val="28"/>
      <w:sz w:val="52"/>
      <w:szCs w:val="52"/>
    </w:rPr>
  </w:style>
  <w:style w:type="character" w:styleId="TituluaKar" w:customStyle="1">
    <w:name w:val="Titulua Kar"/>
    <w:basedOn w:val="Paragrafoarenletra-tipolehenetsia"/>
    <w:link w:val="Titulua"/>
    <w:uiPriority w:val="10"/>
    <w:rsid w:val="00FC693F"/>
    <w:rPr>
      <w:rFonts w:asciiTheme="majorHAnsi" w:hAnsiTheme="majorHAnsi" w:eastAsiaTheme="majorEastAsia" w:cstheme="majorBidi"/>
      <w:color w:val="17365D" w:themeColor="text2" w:themeShade="BF"/>
      <w:spacing w:val="5"/>
      <w:kern w:val="28"/>
      <w:sz w:val="52"/>
      <w:szCs w:val="52"/>
    </w:rPr>
  </w:style>
  <w:style w:type="paragraph" w:styleId="Azpititulua">
    <w:name w:val="Subtitle"/>
    <w:basedOn w:val="Normala"/>
    <w:next w:val="Normala"/>
    <w:link w:val="AzpitituluaKar"/>
    <w:uiPriority w:val="11"/>
    <w:qFormat/>
    <w:rsid w:val="00FC693F"/>
    <w:pPr>
      <w:numPr>
        <w:ilvl w:val="1"/>
      </w:numPr>
    </w:pPr>
    <w:rPr>
      <w:rFonts w:asciiTheme="majorHAnsi" w:hAnsiTheme="majorHAnsi" w:eastAsiaTheme="majorEastAsia" w:cstheme="majorBidi"/>
      <w:i/>
      <w:iCs/>
      <w:color w:val="4F81BD" w:themeColor="accent1"/>
      <w:spacing w:val="15"/>
      <w:sz w:val="24"/>
      <w:szCs w:val="24"/>
    </w:rPr>
  </w:style>
  <w:style w:type="character" w:styleId="AzpitituluaKar" w:customStyle="1">
    <w:name w:val="Azpititulua Kar"/>
    <w:basedOn w:val="Paragrafoarenletra-tipolehenetsia"/>
    <w:link w:val="Azpititulua"/>
    <w:uiPriority w:val="11"/>
    <w:rsid w:val="00FC693F"/>
    <w:rPr>
      <w:rFonts w:asciiTheme="majorHAnsi" w:hAnsiTheme="majorHAnsi" w:eastAsiaTheme="majorEastAsia" w:cstheme="majorBidi"/>
      <w:i/>
      <w:iCs/>
      <w:color w:val="4F81BD" w:themeColor="accent1"/>
      <w:spacing w:val="15"/>
      <w:sz w:val="24"/>
      <w:szCs w:val="24"/>
    </w:rPr>
  </w:style>
  <w:style w:type="paragraph" w:styleId="Zerrenda-paragrafoa">
    <w:name w:val="List Paragraph"/>
    <w:basedOn w:val="Normala"/>
    <w:uiPriority w:val="34"/>
    <w:qFormat/>
    <w:rsid w:val="00FC693F"/>
    <w:pPr>
      <w:ind w:left="720"/>
      <w:contextualSpacing/>
    </w:pPr>
  </w:style>
  <w:style w:type="paragraph" w:styleId="Gorputz-testua">
    <w:name w:val="Body Text"/>
    <w:basedOn w:val="Normala"/>
    <w:link w:val="Gorputz-testuaKar"/>
    <w:uiPriority w:val="99"/>
    <w:unhideWhenUsed/>
    <w:rsid w:val="00AA1D8D"/>
    <w:pPr>
      <w:spacing w:after="120"/>
    </w:pPr>
  </w:style>
  <w:style w:type="character" w:styleId="Gorputz-testuaKar" w:customStyle="1">
    <w:name w:val="Gorputz-testua Kar"/>
    <w:basedOn w:val="Paragrafoarenletra-tipolehenetsia"/>
    <w:link w:val="Gorputz-testua"/>
    <w:uiPriority w:val="99"/>
    <w:rsid w:val="00AA1D8D"/>
  </w:style>
  <w:style w:type="paragraph" w:styleId="Gorputz-testua2">
    <w:name w:val="Body Text 2"/>
    <w:basedOn w:val="Normala"/>
    <w:link w:val="Gorputz-testua2Kar"/>
    <w:uiPriority w:val="99"/>
    <w:unhideWhenUsed/>
    <w:rsid w:val="00AA1D8D"/>
    <w:pPr>
      <w:spacing w:after="120" w:line="480" w:lineRule="auto"/>
    </w:pPr>
  </w:style>
  <w:style w:type="character" w:styleId="Gorputz-testua2Kar" w:customStyle="1">
    <w:name w:val="Gorputz-testua 2 Kar"/>
    <w:basedOn w:val="Paragrafoarenletra-tipolehenetsia"/>
    <w:link w:val="Gorputz-testua2"/>
    <w:uiPriority w:val="99"/>
    <w:rsid w:val="00AA1D8D"/>
  </w:style>
  <w:style w:type="paragraph" w:styleId="Gorputz-testua3">
    <w:name w:val="Body Text 3"/>
    <w:basedOn w:val="Normala"/>
    <w:link w:val="Gorputz-testua3Kar"/>
    <w:uiPriority w:val="99"/>
    <w:unhideWhenUsed/>
    <w:rsid w:val="00AA1D8D"/>
    <w:pPr>
      <w:spacing w:after="120"/>
    </w:pPr>
    <w:rPr>
      <w:sz w:val="16"/>
      <w:szCs w:val="16"/>
    </w:rPr>
  </w:style>
  <w:style w:type="character" w:styleId="Gorputz-testua3Kar" w:customStyle="1">
    <w:name w:val="Gorputz-testua 3 Kar"/>
    <w:basedOn w:val="Paragrafoarenletra-tipolehenetsia"/>
    <w:link w:val="Gorputz-testua3"/>
    <w:uiPriority w:val="99"/>
    <w:rsid w:val="00AA1D8D"/>
    <w:rPr>
      <w:sz w:val="16"/>
      <w:szCs w:val="16"/>
    </w:rPr>
  </w:style>
  <w:style w:type="paragraph" w:styleId="Zerrenda">
    <w:name w:val="List"/>
    <w:basedOn w:val="Normala"/>
    <w:uiPriority w:val="99"/>
    <w:unhideWhenUsed/>
    <w:rsid w:val="00AA1D8D"/>
    <w:pPr>
      <w:ind w:left="360" w:hanging="360"/>
      <w:contextualSpacing/>
    </w:pPr>
  </w:style>
  <w:style w:type="paragraph" w:styleId="Zerrenda2">
    <w:name w:val="List 2"/>
    <w:basedOn w:val="Normala"/>
    <w:uiPriority w:val="99"/>
    <w:unhideWhenUsed/>
    <w:rsid w:val="00326F90"/>
    <w:pPr>
      <w:ind w:left="720" w:hanging="360"/>
      <w:contextualSpacing/>
    </w:pPr>
  </w:style>
  <w:style w:type="paragraph" w:styleId="Zerrenda3">
    <w:name w:val="List 3"/>
    <w:basedOn w:val="Normala"/>
    <w:uiPriority w:val="99"/>
    <w:unhideWhenUsed/>
    <w:rsid w:val="00326F90"/>
    <w:pPr>
      <w:ind w:left="1080" w:hanging="360"/>
      <w:contextualSpacing/>
    </w:pPr>
  </w:style>
  <w:style w:type="paragraph" w:styleId="Bulet-zerrenda">
    <w:name w:val="List Bullet"/>
    <w:basedOn w:val="Normala"/>
    <w:uiPriority w:val="99"/>
    <w:unhideWhenUsed/>
    <w:rsid w:val="00326F90"/>
    <w:pPr>
      <w:numPr>
        <w:numId w:val="1"/>
      </w:numPr>
      <w:contextualSpacing/>
    </w:pPr>
  </w:style>
  <w:style w:type="paragraph" w:styleId="Bulet-zerrenda2">
    <w:name w:val="List Bullet 2"/>
    <w:basedOn w:val="Normala"/>
    <w:uiPriority w:val="99"/>
    <w:unhideWhenUsed/>
    <w:rsid w:val="00326F90"/>
    <w:pPr>
      <w:numPr>
        <w:numId w:val="2"/>
      </w:numPr>
      <w:contextualSpacing/>
    </w:pPr>
  </w:style>
  <w:style w:type="paragraph" w:styleId="Bulet-zerrenda3">
    <w:name w:val="List Bullet 3"/>
    <w:basedOn w:val="Normala"/>
    <w:uiPriority w:val="99"/>
    <w:unhideWhenUsed/>
    <w:rsid w:val="00326F90"/>
    <w:pPr>
      <w:numPr>
        <w:numId w:val="3"/>
      </w:numPr>
      <w:contextualSpacing/>
    </w:pPr>
  </w:style>
  <w:style w:type="paragraph" w:styleId="Zenbaki-zerrenda">
    <w:name w:val="List Number"/>
    <w:basedOn w:val="Normala"/>
    <w:uiPriority w:val="99"/>
    <w:unhideWhenUsed/>
    <w:rsid w:val="00326F90"/>
    <w:pPr>
      <w:numPr>
        <w:numId w:val="4"/>
      </w:numPr>
      <w:contextualSpacing/>
    </w:pPr>
  </w:style>
  <w:style w:type="paragraph" w:styleId="Zenbaki-zerrenda2">
    <w:name w:val="List Number 2"/>
    <w:basedOn w:val="Normala"/>
    <w:uiPriority w:val="99"/>
    <w:unhideWhenUsed/>
    <w:rsid w:val="0029639D"/>
    <w:pPr>
      <w:numPr>
        <w:numId w:val="5"/>
      </w:numPr>
      <w:contextualSpacing/>
    </w:pPr>
  </w:style>
  <w:style w:type="paragraph" w:styleId="Zenbaki-zerrenda3">
    <w:name w:val="List Number 3"/>
    <w:basedOn w:val="Normala"/>
    <w:uiPriority w:val="99"/>
    <w:unhideWhenUsed/>
    <w:rsid w:val="0029639D"/>
    <w:pPr>
      <w:numPr>
        <w:numId w:val="6"/>
      </w:numPr>
      <w:contextualSpacing/>
    </w:pPr>
  </w:style>
  <w:style w:type="paragraph" w:styleId="Zerrendajarraitua">
    <w:name w:val="List Continue"/>
    <w:basedOn w:val="Normala"/>
    <w:uiPriority w:val="99"/>
    <w:unhideWhenUsed/>
    <w:rsid w:val="0029639D"/>
    <w:pPr>
      <w:spacing w:after="120"/>
      <w:ind w:left="360"/>
      <w:contextualSpacing/>
    </w:pPr>
  </w:style>
  <w:style w:type="paragraph" w:styleId="Zerrendajarraitua2">
    <w:name w:val="List Continue 2"/>
    <w:basedOn w:val="Normala"/>
    <w:uiPriority w:val="99"/>
    <w:unhideWhenUsed/>
    <w:rsid w:val="0029639D"/>
    <w:pPr>
      <w:spacing w:after="120"/>
      <w:ind w:left="720"/>
      <w:contextualSpacing/>
    </w:pPr>
  </w:style>
  <w:style w:type="paragraph" w:styleId="Zerrendajarraitua3">
    <w:name w:val="List Continue 3"/>
    <w:basedOn w:val="Normala"/>
    <w:uiPriority w:val="99"/>
    <w:unhideWhenUsed/>
    <w:rsid w:val="0029639D"/>
    <w:pPr>
      <w:spacing w:after="120"/>
      <w:ind w:left="1080"/>
      <w:contextualSpacing/>
    </w:pPr>
  </w:style>
  <w:style w:type="paragraph" w:styleId="Makrokotestua">
    <w:name w:val="macro"/>
    <w:link w:val="MakrokotestuaK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styleId="MakrokotestuaKar" w:customStyle="1">
    <w:name w:val="Makroko testua Kar"/>
    <w:basedOn w:val="Paragrafoarenletra-tipolehenetsia"/>
    <w:link w:val="Makrokotestua"/>
    <w:uiPriority w:val="99"/>
    <w:rsid w:val="0029639D"/>
    <w:rPr>
      <w:rFonts w:ascii="Courier" w:hAnsi="Courier"/>
      <w:sz w:val="20"/>
      <w:szCs w:val="20"/>
    </w:rPr>
  </w:style>
  <w:style w:type="paragraph" w:styleId="Aipua">
    <w:name w:val="Quote"/>
    <w:basedOn w:val="Normala"/>
    <w:next w:val="Normala"/>
    <w:link w:val="AipuaKar"/>
    <w:uiPriority w:val="29"/>
    <w:qFormat/>
    <w:rsid w:val="00FC693F"/>
    <w:rPr>
      <w:i/>
      <w:iCs/>
      <w:color w:val="000000" w:themeColor="text1"/>
    </w:rPr>
  </w:style>
  <w:style w:type="character" w:styleId="AipuaKar" w:customStyle="1">
    <w:name w:val="Aipua Kar"/>
    <w:basedOn w:val="Paragrafoarenletra-tipolehenetsia"/>
    <w:link w:val="Aipua"/>
    <w:uiPriority w:val="29"/>
    <w:rsid w:val="00FC693F"/>
    <w:rPr>
      <w:i/>
      <w:iCs/>
      <w:color w:val="000000" w:themeColor="text1"/>
    </w:rPr>
  </w:style>
  <w:style w:type="character" w:styleId="4izenburuaKar" w:customStyle="1">
    <w:name w:val="4. izenburua Kar"/>
    <w:basedOn w:val="Paragrafoarenletra-tipolehenetsia"/>
    <w:link w:val="4izenburua"/>
    <w:uiPriority w:val="9"/>
    <w:semiHidden/>
    <w:rsid w:val="00FC693F"/>
    <w:rPr>
      <w:rFonts w:asciiTheme="majorHAnsi" w:hAnsiTheme="majorHAnsi" w:eastAsiaTheme="majorEastAsia" w:cstheme="majorBidi"/>
      <w:b/>
      <w:bCs/>
      <w:i/>
      <w:iCs/>
      <w:color w:val="4F81BD" w:themeColor="accent1"/>
    </w:rPr>
  </w:style>
  <w:style w:type="character" w:styleId="5izenburuaKar" w:customStyle="1">
    <w:name w:val="5. izenburua Kar"/>
    <w:basedOn w:val="Paragrafoarenletra-tipolehenetsia"/>
    <w:link w:val="5izenburua"/>
    <w:uiPriority w:val="9"/>
    <w:semiHidden/>
    <w:rsid w:val="00FC693F"/>
    <w:rPr>
      <w:rFonts w:asciiTheme="majorHAnsi" w:hAnsiTheme="majorHAnsi" w:eastAsiaTheme="majorEastAsia" w:cstheme="majorBidi"/>
      <w:color w:val="243F60" w:themeColor="accent1" w:themeShade="7F"/>
    </w:rPr>
  </w:style>
  <w:style w:type="character" w:styleId="6izenburuaKar" w:customStyle="1">
    <w:name w:val="6. izenburua Kar"/>
    <w:basedOn w:val="Paragrafoarenletra-tipolehenetsia"/>
    <w:link w:val="6izenburua"/>
    <w:uiPriority w:val="9"/>
    <w:semiHidden/>
    <w:rsid w:val="00FC693F"/>
    <w:rPr>
      <w:rFonts w:asciiTheme="majorHAnsi" w:hAnsiTheme="majorHAnsi" w:eastAsiaTheme="majorEastAsia" w:cstheme="majorBidi"/>
      <w:i/>
      <w:iCs/>
      <w:color w:val="243F60" w:themeColor="accent1" w:themeShade="7F"/>
    </w:rPr>
  </w:style>
  <w:style w:type="character" w:styleId="7izenburuaKar" w:customStyle="1">
    <w:name w:val="7. izenburua Kar"/>
    <w:basedOn w:val="Paragrafoarenletra-tipolehenetsia"/>
    <w:link w:val="7izenburua"/>
    <w:uiPriority w:val="9"/>
    <w:semiHidden/>
    <w:rsid w:val="00FC693F"/>
    <w:rPr>
      <w:rFonts w:asciiTheme="majorHAnsi" w:hAnsiTheme="majorHAnsi" w:eastAsiaTheme="majorEastAsia" w:cstheme="majorBidi"/>
      <w:i/>
      <w:iCs/>
      <w:color w:val="404040" w:themeColor="text1" w:themeTint="BF"/>
    </w:rPr>
  </w:style>
  <w:style w:type="character" w:styleId="8izenburuaKar" w:customStyle="1">
    <w:name w:val="8. izenburua Kar"/>
    <w:basedOn w:val="Paragrafoarenletra-tipolehenetsia"/>
    <w:link w:val="8izenburua"/>
    <w:uiPriority w:val="9"/>
    <w:semiHidden/>
    <w:rsid w:val="00FC693F"/>
    <w:rPr>
      <w:rFonts w:asciiTheme="majorHAnsi" w:hAnsiTheme="majorHAnsi" w:eastAsiaTheme="majorEastAsia" w:cstheme="majorBidi"/>
      <w:color w:val="4F81BD" w:themeColor="accent1"/>
      <w:sz w:val="20"/>
      <w:szCs w:val="20"/>
    </w:rPr>
  </w:style>
  <w:style w:type="character" w:styleId="9izenburuaKar" w:customStyle="1">
    <w:name w:val="9. izenburua Kar"/>
    <w:basedOn w:val="Paragrafoarenletra-tipolehenetsia"/>
    <w:link w:val="9izenburua"/>
    <w:uiPriority w:val="9"/>
    <w:semiHidden/>
    <w:rsid w:val="00FC693F"/>
    <w:rPr>
      <w:rFonts w:asciiTheme="majorHAnsi" w:hAnsiTheme="majorHAnsi" w:eastAsiaTheme="majorEastAsia" w:cstheme="majorBidi"/>
      <w:i/>
      <w:iCs/>
      <w:color w:val="404040" w:themeColor="text1" w:themeTint="BF"/>
      <w:sz w:val="20"/>
      <w:szCs w:val="20"/>
    </w:rPr>
  </w:style>
  <w:style w:type="paragraph" w:styleId="Epigrafea">
    <w:name w:val="caption"/>
    <w:basedOn w:val="Normala"/>
    <w:next w:val="Normala"/>
    <w:uiPriority w:val="35"/>
    <w:semiHidden/>
    <w:unhideWhenUsed/>
    <w:qFormat/>
    <w:rsid w:val="00FC693F"/>
    <w:pPr>
      <w:spacing w:line="240" w:lineRule="auto"/>
    </w:pPr>
    <w:rPr>
      <w:b/>
      <w:bCs/>
      <w:color w:val="4F81BD" w:themeColor="accent1"/>
      <w:sz w:val="18"/>
      <w:szCs w:val="18"/>
    </w:rPr>
  </w:style>
  <w:style w:type="character" w:styleId="Lodia">
    <w:name w:val="Strong"/>
    <w:basedOn w:val="Paragrafoarenletra-tipolehenetsia"/>
    <w:uiPriority w:val="22"/>
    <w:qFormat/>
    <w:rsid w:val="00FC693F"/>
    <w:rPr>
      <w:b/>
      <w:bCs/>
    </w:rPr>
  </w:style>
  <w:style w:type="character" w:styleId="Enfasia">
    <w:name w:val="Emphasis"/>
    <w:basedOn w:val="Paragrafoarenletra-tipolehenetsia"/>
    <w:uiPriority w:val="20"/>
    <w:qFormat/>
    <w:rsid w:val="00FC693F"/>
    <w:rPr>
      <w:i/>
      <w:iCs/>
    </w:rPr>
  </w:style>
  <w:style w:type="paragraph" w:styleId="Aipamenhandia">
    <w:name w:val="Intense Quote"/>
    <w:basedOn w:val="Normala"/>
    <w:next w:val="Normala"/>
    <w:link w:val="AipamenhandiaKar"/>
    <w:uiPriority w:val="30"/>
    <w:qFormat/>
    <w:rsid w:val="00FC693F"/>
    <w:pPr>
      <w:pBdr>
        <w:bottom w:val="single" w:color="4F81BD" w:themeColor="accent1" w:sz="4" w:space="4"/>
      </w:pBdr>
      <w:spacing w:before="200" w:after="280"/>
      <w:ind w:left="936" w:right="936"/>
    </w:pPr>
    <w:rPr>
      <w:b/>
      <w:bCs/>
      <w:i/>
      <w:iCs/>
      <w:color w:val="4F81BD" w:themeColor="accent1"/>
    </w:rPr>
  </w:style>
  <w:style w:type="character" w:styleId="AipamenhandiaKar" w:customStyle="1">
    <w:name w:val="Aipamen handia Kar"/>
    <w:basedOn w:val="Paragrafoarenletra-tipolehenetsia"/>
    <w:link w:val="Aipamenhandia"/>
    <w:uiPriority w:val="30"/>
    <w:rsid w:val="00FC693F"/>
    <w:rPr>
      <w:b/>
      <w:bCs/>
      <w:i/>
      <w:iCs/>
      <w:color w:val="4F81BD" w:themeColor="accent1"/>
    </w:rPr>
  </w:style>
  <w:style w:type="character" w:styleId="Enfasileuna">
    <w:name w:val="Subtle Emphasis"/>
    <w:basedOn w:val="Paragrafoarenletra-tipolehenetsia"/>
    <w:uiPriority w:val="19"/>
    <w:qFormat/>
    <w:rsid w:val="00FC693F"/>
    <w:rPr>
      <w:i/>
      <w:iCs/>
      <w:color w:val="808080" w:themeColor="text1" w:themeTint="7F"/>
    </w:rPr>
  </w:style>
  <w:style w:type="character" w:styleId="Enfasibizia">
    <w:name w:val="Intense Emphasis"/>
    <w:basedOn w:val="Paragrafoarenletra-tipolehenetsia"/>
    <w:uiPriority w:val="21"/>
    <w:qFormat/>
    <w:rsid w:val="00FC693F"/>
    <w:rPr>
      <w:b/>
      <w:bCs/>
      <w:i/>
      <w:iCs/>
      <w:color w:val="4F81BD" w:themeColor="accent1"/>
    </w:rPr>
  </w:style>
  <w:style w:type="character" w:styleId="Erreferentzialeuna">
    <w:name w:val="Subtle Reference"/>
    <w:basedOn w:val="Paragrafoarenletra-tipolehenetsia"/>
    <w:uiPriority w:val="31"/>
    <w:qFormat/>
    <w:rsid w:val="00FC693F"/>
    <w:rPr>
      <w:smallCaps/>
      <w:color w:val="C0504D" w:themeColor="accent2"/>
      <w:u w:val="single"/>
    </w:rPr>
  </w:style>
  <w:style w:type="character" w:styleId="Erreferentziabizia">
    <w:name w:val="Intense Reference"/>
    <w:basedOn w:val="Paragrafoarenletra-tipolehenetsia"/>
    <w:uiPriority w:val="32"/>
    <w:qFormat/>
    <w:rsid w:val="00FC693F"/>
    <w:rPr>
      <w:b/>
      <w:bCs/>
      <w:smallCaps/>
      <w:color w:val="C0504D" w:themeColor="accent2"/>
      <w:spacing w:val="5"/>
      <w:u w:val="single"/>
    </w:rPr>
  </w:style>
  <w:style w:type="character" w:styleId="Liburuarentitulua">
    <w:name w:val="Book Title"/>
    <w:basedOn w:val="Paragrafoarenletra-tipolehenetsia"/>
    <w:uiPriority w:val="33"/>
    <w:qFormat/>
    <w:rsid w:val="00FC693F"/>
    <w:rPr>
      <w:b/>
      <w:bCs/>
      <w:smallCaps/>
      <w:spacing w:val="5"/>
    </w:rPr>
  </w:style>
  <w:style w:type="paragraph" w:styleId="TOCizenburua">
    <w:name w:val="TOC Heading"/>
    <w:basedOn w:val="1izenburua"/>
    <w:next w:val="Normala"/>
    <w:uiPriority w:val="39"/>
    <w:unhideWhenUsed/>
    <w:qFormat/>
    <w:rsid w:val="00FC693F"/>
    <w:pPr>
      <w:outlineLvl w:val="9"/>
    </w:pPr>
  </w:style>
  <w:style w:type="table" w:styleId="Saretaduntaula">
    <w:name w:val="Table Grid"/>
    <w:basedOn w:val="Taulanormala"/>
    <w:uiPriority w:val="59"/>
    <w:rsid w:val="00FC693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Itzalduraargia">
    <w:name w:val="Light Shading"/>
    <w:basedOn w:val="Taulanormala"/>
    <w:uiPriority w:val="60"/>
    <w:rsid w:val="00FC693F"/>
    <w:pPr>
      <w:spacing w:after="0" w:line="240" w:lineRule="auto"/>
    </w:pPr>
    <w:rPr>
      <w:color w:val="000000" w:themeColor="text1" w:themeShade="BF"/>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Itzalduraargia-1enfasia">
    <w:name w:val="Light Shading Accent 1"/>
    <w:basedOn w:val="Taulanormala"/>
    <w:uiPriority w:val="60"/>
    <w:rsid w:val="00FC693F"/>
    <w:pPr>
      <w:spacing w:after="0" w:line="240" w:lineRule="auto"/>
    </w:pPr>
    <w:rPr>
      <w:color w:val="365F91" w:themeColor="accent1" w:themeShade="BF"/>
    </w:rPr>
    <w:tblPr>
      <w:tblStyleRowBandSize w:val="1"/>
      <w:tblStyleColBandSize w:val="1"/>
      <w:tblBorders>
        <w:top w:val="single" w:color="4F81BD" w:themeColor="accent1" w:sz="8" w:space="0"/>
        <w:bottom w:val="single" w:color="4F81BD" w:themeColor="accent1" w:sz="8" w:space="0"/>
      </w:tblBorders>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Itzalduraargia-2enfasia">
    <w:name w:val="Light Shading Accent 2"/>
    <w:basedOn w:val="Taulanormala"/>
    <w:uiPriority w:val="60"/>
    <w:rsid w:val="00FC693F"/>
    <w:pPr>
      <w:spacing w:after="0" w:line="240" w:lineRule="auto"/>
    </w:pPr>
    <w:rPr>
      <w:color w:val="943634" w:themeColor="accent2" w:themeShade="BF"/>
    </w:rPr>
    <w:tblPr>
      <w:tblStyleRowBandSize w:val="1"/>
      <w:tblStyleColBandSize w:val="1"/>
      <w:tblBorders>
        <w:top w:val="single" w:color="C0504D" w:themeColor="accent2" w:sz="8" w:space="0"/>
        <w:bottom w:val="single" w:color="C0504D" w:themeColor="accent2" w:sz="8" w:space="0"/>
      </w:tblBorders>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Itzalduraargia-3enfasia">
    <w:name w:val="Light Shading Accent 3"/>
    <w:basedOn w:val="Taulanormala"/>
    <w:uiPriority w:val="60"/>
    <w:rsid w:val="00FC693F"/>
    <w:pPr>
      <w:spacing w:after="0" w:line="240" w:lineRule="auto"/>
    </w:pPr>
    <w:rPr>
      <w:color w:val="76923C" w:themeColor="accent3" w:themeShade="BF"/>
    </w:rPr>
    <w:tblPr>
      <w:tblStyleRowBandSize w:val="1"/>
      <w:tblStyleColBandSize w:val="1"/>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Itzalduraargia-4enfasia">
    <w:name w:val="Light Shading Accent 4"/>
    <w:basedOn w:val="Taulanormala"/>
    <w:uiPriority w:val="60"/>
    <w:rsid w:val="00FC693F"/>
    <w:pPr>
      <w:spacing w:after="0" w:line="240" w:lineRule="auto"/>
    </w:pPr>
    <w:rPr>
      <w:color w:val="5F497A" w:themeColor="accent4" w:themeShade="BF"/>
    </w:rPr>
    <w:tblPr>
      <w:tblStyleRowBandSize w:val="1"/>
      <w:tblStyleColBandSize w:val="1"/>
      <w:tblBorders>
        <w:top w:val="single" w:color="8064A2" w:themeColor="accent4" w:sz="8" w:space="0"/>
        <w:bottom w:val="single" w:color="8064A2" w:themeColor="accent4" w:sz="8" w:space="0"/>
      </w:tblBorders>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Itzalduraargia-5enfasia">
    <w:name w:val="Light Shading Accent 5"/>
    <w:basedOn w:val="Taulanormala"/>
    <w:uiPriority w:val="60"/>
    <w:rsid w:val="00FC693F"/>
    <w:pPr>
      <w:spacing w:after="0" w:line="240" w:lineRule="auto"/>
    </w:pPr>
    <w:rPr>
      <w:color w:val="31849B" w:themeColor="accent5" w:themeShade="BF"/>
    </w:rPr>
    <w:tblPr>
      <w:tblStyleRowBandSize w:val="1"/>
      <w:tblStyleColBandSize w:val="1"/>
      <w:tblBorders>
        <w:top w:val="single" w:color="4BACC6" w:themeColor="accent5" w:sz="8" w:space="0"/>
        <w:bottom w:val="single" w:color="4BACC6" w:themeColor="accent5" w:sz="8" w:space="0"/>
      </w:tblBorders>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Itzalduraargia-6enfasia">
    <w:name w:val="Light Shading Accent 6"/>
    <w:basedOn w:val="Taulanormala"/>
    <w:uiPriority w:val="60"/>
    <w:rsid w:val="00FC693F"/>
    <w:pPr>
      <w:spacing w:after="0" w:line="240" w:lineRule="auto"/>
    </w:pPr>
    <w:rPr>
      <w:color w:val="E36C0A" w:themeColor="accent6" w:themeShade="BF"/>
    </w:rPr>
    <w:tblPr>
      <w:tblStyleRowBandSize w:val="1"/>
      <w:tblStyleColBandSize w:val="1"/>
      <w:tblBorders>
        <w:top w:val="single" w:color="F79646" w:themeColor="accent6" w:sz="8" w:space="0"/>
        <w:bottom w:val="single" w:color="F79646" w:themeColor="accent6" w:sz="8" w:space="0"/>
      </w:tblBorders>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Zerrendaargia">
    <w:name w:val="Light List"/>
    <w:basedOn w:val="Taulanormala"/>
    <w:uiPriority w:val="61"/>
    <w:rsid w:val="00FC693F"/>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Zerrendaargia-1enfasia">
    <w:name w:val="Light List Accent 1"/>
    <w:basedOn w:val="Taulanormala"/>
    <w:uiPriority w:val="61"/>
    <w:rsid w:val="00FC693F"/>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Zerrendaargia-2enfasia">
    <w:name w:val="Light List Accent 2"/>
    <w:basedOn w:val="Taulanormala"/>
    <w:uiPriority w:val="61"/>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Zerrendaargia-3enfasia">
    <w:name w:val="Light List Accent 3"/>
    <w:basedOn w:val="Taulanormala"/>
    <w:uiPriority w:val="61"/>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Zerrendaargia-4enfasia">
    <w:name w:val="Light List Accent 4"/>
    <w:basedOn w:val="Taulanormala"/>
    <w:uiPriority w:val="61"/>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Zerrendaargia-5enfasia">
    <w:name w:val="Light List Accent 5"/>
    <w:basedOn w:val="Taulanormala"/>
    <w:uiPriority w:val="61"/>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Zerrendaargia-6enfasia">
    <w:name w:val="Light List Accent 6"/>
    <w:basedOn w:val="Taulanormala"/>
    <w:uiPriority w:val="61"/>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Saretaargia">
    <w:name w:val="Light Grid"/>
    <w:basedOn w:val="Taulanormala"/>
    <w:uiPriority w:val="62"/>
    <w:rsid w:val="00CB0664"/>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Saretaargia-1enfasia">
    <w:name w:val="Light Grid Accent 1"/>
    <w:basedOn w:val="Taulanormala"/>
    <w:uiPriority w:val="62"/>
    <w:rsid w:val="00CB0664"/>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style>
  <w:style w:type="table" w:styleId="Saretaargia-2enfasia">
    <w:name w:val="Light Grid Accent 2"/>
    <w:basedOn w:val="Taulanormala"/>
    <w:uiPriority w:val="62"/>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style>
  <w:style w:type="table" w:styleId="Saretaargia-3enfasia">
    <w:name w:val="Light Grid Accent 3"/>
    <w:basedOn w:val="Taulanormala"/>
    <w:uiPriority w:val="62"/>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Saretaargia-4enfasia">
    <w:name w:val="Light Grid Accent 4"/>
    <w:basedOn w:val="Taulanormala"/>
    <w:uiPriority w:val="62"/>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8064A2"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8064A2" w:themeColor="accent4"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tcPr>
    </w:tblStylePr>
  </w:style>
  <w:style w:type="table" w:styleId="Saretaargia-5enfasia">
    <w:name w:val="Light Grid Accent 5"/>
    <w:basedOn w:val="Taulanormala"/>
    <w:uiPriority w:val="62"/>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style>
  <w:style w:type="table" w:styleId="Saretaargia-6enfasia">
    <w:name w:val="Light Grid Accent 6"/>
    <w:basedOn w:val="Taulanormala"/>
    <w:uiPriority w:val="62"/>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table" w:styleId="1itzalduraertaina">
    <w:name w:val="Medium Shading 1"/>
    <w:basedOn w:val="Taulanormala"/>
    <w:uiPriority w:val="63"/>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itzalduraertaina-1enfasia">
    <w:name w:val="Medium Shading 1 Accent 1"/>
    <w:basedOn w:val="Taulanormala"/>
    <w:uiPriority w:val="63"/>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itzalduraertaina-2enfasia">
    <w:name w:val="Medium Shading 1 Accent 2"/>
    <w:basedOn w:val="Taulanormala"/>
    <w:uiPriority w:val="63"/>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Pr>
    <w:tblStylePr w:type="firstRow">
      <w:pPr>
        <w:spacing w:before="0" w:after="0" w:line="240" w:lineRule="auto"/>
      </w:pPr>
      <w:rPr>
        <w:b/>
        <w:bCs/>
        <w:color w:val="FFFFFF" w:themeColor="background1"/>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itzalduraertaina-3enfasia">
    <w:name w:val="Medium Shading 1 Accent 3"/>
    <w:basedOn w:val="Taulanormala"/>
    <w:uiPriority w:val="63"/>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Pr>
    <w:tblStylePr w:type="firstRow">
      <w:pPr>
        <w:spacing w:before="0" w:after="0" w:line="240" w:lineRule="auto"/>
      </w:pPr>
      <w:rPr>
        <w:b/>
        <w:bCs/>
        <w:color w:val="FFFFFF" w:themeColor="background1"/>
      </w:rPr>
      <w:tblPr/>
      <w:tcPr>
        <w:tc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3CC82" w:themeColor="accent3" w:themeTint="BF" w:sz="6"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itzalduraertaina-4enfasia">
    <w:name w:val="Medium Shading 1 Accent 4"/>
    <w:basedOn w:val="Taulanormala"/>
    <w:uiPriority w:val="63"/>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Pr>
    <w:tblStylePr w:type="firstRow">
      <w:pPr>
        <w:spacing w:before="0" w:after="0" w:line="240" w:lineRule="auto"/>
      </w:pPr>
      <w:rPr>
        <w:b/>
        <w:bCs/>
        <w:color w:val="FFFFFF" w:themeColor="background1"/>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itzalduraertaina-5enfasia">
    <w:name w:val="Medium Shading 1 Accent 5"/>
    <w:basedOn w:val="Taulanormala"/>
    <w:uiPriority w:val="63"/>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Pr>
    <w:tblStylePr w:type="firstRow">
      <w:pPr>
        <w:spacing w:before="0" w:after="0" w:line="240" w:lineRule="auto"/>
      </w:pPr>
      <w:rPr>
        <w:b/>
        <w:bCs/>
        <w:color w:val="FFFFFF" w:themeColor="background1"/>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itzalduraertaina-6enfasia">
    <w:name w:val="Medium Shading 1 Accent 6"/>
    <w:basedOn w:val="Taulanormala"/>
    <w:uiPriority w:val="63"/>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Pr>
    <w:tblStylePr w:type="firstRow">
      <w:pPr>
        <w:spacing w:before="0" w:after="0" w:line="240" w:lineRule="auto"/>
      </w:pPr>
      <w:rPr>
        <w:b/>
        <w:bCs/>
        <w:color w:val="FFFFFF" w:themeColor="background1"/>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itzalduraertaina">
    <w:name w:val="Medium Shading 2"/>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1enfasia">
    <w:name w:val="Medium Shading 2 Accent 1"/>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2enfasia">
    <w:name w:val="Medium Shading 2 Accent 2"/>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3enfasia">
    <w:name w:val="Medium Shading 2 Accent 3"/>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4enfasia">
    <w:name w:val="Medium Shading 2 Accent 4"/>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5enfasia">
    <w:name w:val="Medium Shading 2 Accent 5"/>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6enfasia">
    <w:name w:val="Medium Shading 2 Accent 6"/>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1zerrendaertaina">
    <w:name w:val="Medium List 1"/>
    <w:basedOn w:val="Taulanormala"/>
    <w:uiPriority w:val="65"/>
    <w:rsid w:val="00CB0664"/>
    <w:pPr>
      <w:spacing w:after="0" w:line="240" w:lineRule="auto"/>
    </w:pPr>
    <w:rPr>
      <w:color w:val="000000" w:themeColor="text1"/>
    </w:rPr>
    <w:tblPr>
      <w:tblStyleRowBandSize w:val="1"/>
      <w:tblStyleColBandSize w:val="1"/>
      <w:tblBorders>
        <w:top w:val="single" w:color="000000" w:themeColor="text1" w:sz="8" w:space="0"/>
        <w:bottom w:val="single" w:color="000000" w:themeColor="text1" w:sz="8" w:space="0"/>
      </w:tblBorders>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zerrendaertaina-1enfasia">
    <w:name w:val="Medium List 1 Accent 1"/>
    <w:basedOn w:val="Taulanormala"/>
    <w:uiPriority w:val="65"/>
    <w:rsid w:val="00CB0664"/>
    <w:pPr>
      <w:spacing w:after="0" w:line="240" w:lineRule="auto"/>
    </w:pPr>
    <w:rPr>
      <w:color w:val="000000" w:themeColor="text1"/>
    </w:rPr>
    <w:tblPr>
      <w:tblStyleRowBandSize w:val="1"/>
      <w:tblStyleColBandSize w:val="1"/>
      <w:tblBorders>
        <w:top w:val="single" w:color="4F81BD" w:themeColor="accent1" w:sz="8" w:space="0"/>
        <w:bottom w:val="single" w:color="4F81BD" w:themeColor="accent1" w:sz="8" w:space="0"/>
      </w:tblBorders>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zerrendaertaina-2enfasia">
    <w:name w:val="Medium List 1 Accent 2"/>
    <w:basedOn w:val="Taulanormala"/>
    <w:uiPriority w:val="65"/>
    <w:rsid w:val="00CB0664"/>
    <w:pPr>
      <w:spacing w:after="0" w:line="240" w:lineRule="auto"/>
    </w:pPr>
    <w:rPr>
      <w:color w:val="000000" w:themeColor="text1"/>
    </w:rPr>
    <w:tblPr>
      <w:tblStyleRowBandSize w:val="1"/>
      <w:tblStyleColBandSize w:val="1"/>
      <w:tblBorders>
        <w:top w:val="single" w:color="C0504D" w:themeColor="accent2" w:sz="8" w:space="0"/>
        <w:bottom w:val="single" w:color="C0504D" w:themeColor="accent2" w:sz="8" w:space="0"/>
      </w:tblBorders>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zerrendaertaina-3enfasia">
    <w:name w:val="Medium List 1 Accent 3"/>
    <w:basedOn w:val="Taulanormala"/>
    <w:uiPriority w:val="65"/>
    <w:rsid w:val="00CB0664"/>
    <w:pPr>
      <w:spacing w:after="0" w:line="240" w:lineRule="auto"/>
    </w:pPr>
    <w:rPr>
      <w:color w:val="000000" w:themeColor="text1"/>
    </w:rPr>
    <w:tblPr>
      <w:tblStyleRowBandSize w:val="1"/>
      <w:tblStyleColBandSize w:val="1"/>
      <w:tblBorders>
        <w:top w:val="single" w:color="9BBB59" w:themeColor="accent3" w:sz="8" w:space="0"/>
        <w:bottom w:val="single" w:color="9BBB59" w:themeColor="accent3" w:sz="8" w:space="0"/>
      </w:tblBorders>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zerrendaertaina-4enfasia">
    <w:name w:val="Medium List 1 Accent 4"/>
    <w:basedOn w:val="Taulanormala"/>
    <w:uiPriority w:val="65"/>
    <w:rsid w:val="00CB0664"/>
    <w:pPr>
      <w:spacing w:after="0" w:line="240" w:lineRule="auto"/>
    </w:pPr>
    <w:rPr>
      <w:color w:val="000000" w:themeColor="text1"/>
    </w:rPr>
    <w:tblPr>
      <w:tblStyleRowBandSize w:val="1"/>
      <w:tblStyleColBandSize w:val="1"/>
      <w:tblBorders>
        <w:top w:val="single" w:color="8064A2" w:themeColor="accent4" w:sz="8" w:space="0"/>
        <w:bottom w:val="single" w:color="8064A2" w:themeColor="accent4" w:sz="8" w:space="0"/>
      </w:tblBorders>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zerrendaertaina-5enfasia">
    <w:name w:val="Medium List 1 Accent 5"/>
    <w:basedOn w:val="Taulanormala"/>
    <w:uiPriority w:val="65"/>
    <w:rsid w:val="00CB0664"/>
    <w:pPr>
      <w:spacing w:after="0" w:line="240" w:lineRule="auto"/>
    </w:pPr>
    <w:rPr>
      <w:color w:val="000000" w:themeColor="text1"/>
    </w:rPr>
    <w:tblPr>
      <w:tblStyleRowBandSize w:val="1"/>
      <w:tblStyleColBandSize w:val="1"/>
      <w:tblBorders>
        <w:top w:val="single" w:color="4BACC6" w:themeColor="accent5" w:sz="8" w:space="0"/>
        <w:bottom w:val="single" w:color="4BACC6" w:themeColor="accent5" w:sz="8" w:space="0"/>
      </w:tblBorders>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zerrendaertaina-6enfasia">
    <w:name w:val="Medium List 1 Accent 6"/>
    <w:basedOn w:val="Taulanormala"/>
    <w:uiPriority w:val="65"/>
    <w:rsid w:val="00CB0664"/>
    <w:pPr>
      <w:spacing w:after="0" w:line="240" w:lineRule="auto"/>
    </w:pPr>
    <w:rPr>
      <w:color w:val="000000" w:themeColor="text1"/>
    </w:rPr>
    <w:tblPr>
      <w:tblStyleRowBandSize w:val="1"/>
      <w:tblStyleColBandSize w:val="1"/>
      <w:tblBorders>
        <w:top w:val="single" w:color="F79646" w:themeColor="accent6" w:sz="8" w:space="0"/>
        <w:bottom w:val="single" w:color="F79646" w:themeColor="accent6" w:sz="8" w:space="0"/>
      </w:tblBorders>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zerrendaertaina">
    <w:name w:val="Medium List 2"/>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1enfasia">
    <w:name w:val="Medium List 2 Accent 1"/>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2enfasia">
    <w:name w:val="Medium List 2 Accent 2"/>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3enfasia">
    <w:name w:val="Medium List 2 Accent 3"/>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4enfasia">
    <w:name w:val="Medium List 2 Accent 4"/>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5enfasia">
    <w:name w:val="Medium List 2 Accent 5"/>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6enfasia">
    <w:name w:val="Medium List 2 Accent 6"/>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saretaertaina">
    <w:name w:val="Medium Grid 1"/>
    <w:basedOn w:val="Taulanormala"/>
    <w:uiPriority w:val="67"/>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cPr>
      <w:shd w:val="clear" w:color="auto" w:fill="C0C0C0" w:themeFill="text1" w:themeFillTint="3F"/>
    </w:tcPr>
    <w:tblStylePr w:type="firstRow">
      <w:rPr>
        <w:b/>
        <w:bCs/>
      </w:rPr>
    </w:tblStylePr>
    <w:tblStylePr w:type="lastRow">
      <w:rPr>
        <w:b/>
        <w:bCs/>
      </w:rPr>
      <w:tblPr/>
      <w:tcPr>
        <w:tcBorders>
          <w:top w:val="single" w:color="404040" w:themeColor="text1" w:themeTint="BF" w:sz="18" w:space="0"/>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saretaertaina-1enfasia">
    <w:name w:val="Medium Grid 1 Accent 1"/>
    <w:basedOn w:val="Taulanormala"/>
    <w:uiPriority w:val="67"/>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saretaertaina-2enfasia">
    <w:name w:val="Medium Grid 1 Accent 2"/>
    <w:basedOn w:val="Taulanormala"/>
    <w:uiPriority w:val="67"/>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Pr>
    <w:tcPr>
      <w:shd w:val="clear" w:color="auto" w:fill="EFD3D2"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saretaertaina-3enfasia">
    <w:name w:val="Medium Grid 1 Accent 3"/>
    <w:basedOn w:val="Taulanormala"/>
    <w:uiPriority w:val="67"/>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Pr>
    <w:tcPr>
      <w:shd w:val="clear" w:color="auto" w:fill="E6EED5" w:themeFill="accent3" w:themeFillTint="3F"/>
    </w:tcPr>
    <w:tblStylePr w:type="firstRow">
      <w:rPr>
        <w:b/>
        <w:bCs/>
      </w:rPr>
    </w:tblStylePr>
    <w:tblStylePr w:type="lastRow">
      <w:rPr>
        <w:b/>
        <w:bCs/>
      </w:rPr>
      <w:tblPr/>
      <w:tcPr>
        <w:tcBorders>
          <w:top w:val="single" w:color="B3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saretaertaina-4enfasia">
    <w:name w:val="Medium Grid 1 Accent 4"/>
    <w:basedOn w:val="Taulanormala"/>
    <w:uiPriority w:val="67"/>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saretaertaina-5enfasia">
    <w:name w:val="Medium Grid 1 Accent 5"/>
    <w:basedOn w:val="Taulanormala"/>
    <w:uiPriority w:val="67"/>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Pr>
    <w:tcPr>
      <w:shd w:val="clear" w:color="auto" w:fill="D2EAF1"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saretaertaina-6enfasia">
    <w:name w:val="Medium Grid 1 Accent 6"/>
    <w:basedOn w:val="Taulanormala"/>
    <w:uiPriority w:val="67"/>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Pr>
    <w:tcPr>
      <w:shd w:val="clear" w:color="auto" w:fill="FDE4D0"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saretaertaina">
    <w:name w:val="Medium Grid 2"/>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nwCell">
      <w:tblPr/>
      <w:tcPr>
        <w:shd w:val="clear" w:color="auto" w:fill="FFFFFF" w:themeFill="background1"/>
      </w:tcPr>
    </w:tblStylePr>
  </w:style>
  <w:style w:type="table" w:styleId="2saretaertaina-1enfasia">
    <w:name w:val="Medium Grid 2 Accent 1"/>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color="4F81BD" w:themeColor="accent1" w:sz="6" w:space="0"/>
          <w:insideV w:val="single" w:color="4F81BD" w:themeColor="accent1" w:sz="6" w:space="0"/>
        </w:tcBorders>
        <w:shd w:val="clear" w:color="auto" w:fill="A7BFDE" w:themeFill="accent1" w:themeFillTint="7F"/>
      </w:tcPr>
    </w:tblStylePr>
    <w:tblStylePr w:type="nwCell">
      <w:tblPr/>
      <w:tcPr>
        <w:shd w:val="clear" w:color="auto" w:fill="FFFFFF" w:themeFill="background1"/>
      </w:tcPr>
    </w:tblStylePr>
  </w:style>
  <w:style w:type="table" w:styleId="2saretaertaina-2enfasia">
    <w:name w:val="Medium Grid 2 Accent 2"/>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color="C0504D" w:themeColor="accent2" w:sz="6" w:space="0"/>
          <w:insideV w:val="single" w:color="C0504D" w:themeColor="accent2" w:sz="6" w:space="0"/>
        </w:tcBorders>
        <w:shd w:val="clear" w:color="auto" w:fill="DFA7A6" w:themeFill="accent2" w:themeFillTint="7F"/>
      </w:tcPr>
    </w:tblStylePr>
    <w:tblStylePr w:type="nwCell">
      <w:tblPr/>
      <w:tcPr>
        <w:shd w:val="clear" w:color="auto" w:fill="FFFFFF" w:themeFill="background1"/>
      </w:tcPr>
    </w:tblStylePr>
  </w:style>
  <w:style w:type="table" w:styleId="2saretaertaina-3enfasia">
    <w:name w:val="Medium Grid 2 Accent 3"/>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color="9BBB59" w:themeColor="accent3" w:sz="6" w:space="0"/>
          <w:insideV w:val="single" w:color="9BBB59" w:themeColor="accent3" w:sz="6" w:space="0"/>
        </w:tcBorders>
        <w:shd w:val="clear" w:color="auto" w:fill="CDDDAC" w:themeFill="accent3" w:themeFillTint="7F"/>
      </w:tcPr>
    </w:tblStylePr>
    <w:tblStylePr w:type="nwCell">
      <w:tblPr/>
      <w:tcPr>
        <w:shd w:val="clear" w:color="auto" w:fill="FFFFFF" w:themeFill="background1"/>
      </w:tcPr>
    </w:tblStylePr>
  </w:style>
  <w:style w:type="table" w:styleId="2saretaertaina-4enfasia">
    <w:name w:val="Medium Grid 2 Accent 4"/>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color="8064A2" w:themeColor="accent4" w:sz="6" w:space="0"/>
          <w:insideV w:val="single" w:color="8064A2" w:themeColor="accent4" w:sz="6" w:space="0"/>
        </w:tcBorders>
        <w:shd w:val="clear" w:color="auto" w:fill="BFB1D0" w:themeFill="accent4" w:themeFillTint="7F"/>
      </w:tcPr>
    </w:tblStylePr>
    <w:tblStylePr w:type="nwCell">
      <w:tblPr/>
      <w:tcPr>
        <w:shd w:val="clear" w:color="auto" w:fill="FFFFFF" w:themeFill="background1"/>
      </w:tcPr>
    </w:tblStylePr>
  </w:style>
  <w:style w:type="table" w:styleId="2saretaertaina-5enfasia">
    <w:name w:val="Medium Grid 2 Accent 5"/>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color="4BACC6" w:themeColor="accent5" w:sz="6" w:space="0"/>
          <w:insideV w:val="single" w:color="4BACC6" w:themeColor="accent5" w:sz="6" w:space="0"/>
        </w:tcBorders>
        <w:shd w:val="clear" w:color="auto" w:fill="A5D5E2" w:themeFill="accent5" w:themeFillTint="7F"/>
      </w:tcPr>
    </w:tblStylePr>
    <w:tblStylePr w:type="nwCell">
      <w:tblPr/>
      <w:tcPr>
        <w:shd w:val="clear" w:color="auto" w:fill="FFFFFF" w:themeFill="background1"/>
      </w:tcPr>
    </w:tblStylePr>
  </w:style>
  <w:style w:type="table" w:styleId="2saretaertaina-6enfasia">
    <w:name w:val="Medium Grid 2 Accent 6"/>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color="F79646" w:themeColor="accent6" w:sz="6" w:space="0"/>
          <w:insideV w:val="single" w:color="F79646" w:themeColor="accent6" w:sz="6" w:space="0"/>
        </w:tcBorders>
        <w:shd w:val="clear" w:color="auto" w:fill="FBCAA2" w:themeFill="accent6" w:themeFillTint="7F"/>
      </w:tcPr>
    </w:tblStylePr>
    <w:tblStylePr w:type="nwCell">
      <w:tblPr/>
      <w:tcPr>
        <w:shd w:val="clear" w:color="auto" w:fill="FFFFFF" w:themeFill="background1"/>
      </w:tcPr>
    </w:tblStylePr>
  </w:style>
  <w:style w:type="table" w:styleId="3saretaertaina">
    <w:name w:val="Medium Grid 3"/>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0C0C0" w:themeFill="tex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style>
  <w:style w:type="table" w:styleId="3saretaertaina-1enfasia">
    <w:name w:val="Medium Grid 3 Accent 1"/>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3DFEE" w:themeFill="accen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style>
  <w:style w:type="table" w:styleId="3saretaertaina-2enfasia">
    <w:name w:val="Medium Grid 3 Accent 2"/>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FD3D2" w:themeFill="accent2"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C0504D" w:themeFill="accent2"/>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C0504D" w:themeFill="accent2"/>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FA7A6" w:themeFill="accent2" w:themeFillTint="7F"/>
      </w:tcPr>
    </w:tblStylePr>
  </w:style>
  <w:style w:type="table" w:styleId="3saretaertaina-3enfasia">
    <w:name w:val="Medium Grid 3 Accent 3"/>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6EED5" w:themeFill="accent3"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style>
  <w:style w:type="table" w:styleId="3saretaertaina-4enfasia">
    <w:name w:val="Medium Grid 3 Accent 4"/>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FD8E8" w:themeFill="accent4"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64A2" w:themeFill="accent4"/>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64A2" w:themeFill="accent4"/>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1D0" w:themeFill="accent4" w:themeFillTint="7F"/>
      </w:tcPr>
    </w:tblStylePr>
  </w:style>
  <w:style w:type="table" w:styleId="3saretaertaina-5enfasia">
    <w:name w:val="Medium Grid 3 Accent 5"/>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2EAF1" w:themeFill="accent5"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BACC6" w:themeFill="accent5"/>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BACC6" w:themeFill="accent5"/>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5D5E2" w:themeFill="accent5" w:themeFillTint="7F"/>
      </w:tcPr>
    </w:tblStylePr>
  </w:style>
  <w:style w:type="table" w:styleId="3saretaertaina-6enfasia">
    <w:name w:val="Medium Grid 3 Accent 6"/>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DE4D0" w:themeFill="accent6"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styleId="Zerrendailuna">
    <w:name w:val="Dark List"/>
    <w:basedOn w:val="Taulanorma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Zerrendailuna-1enfasia">
    <w:name w:val="Dark List Accent 1"/>
    <w:basedOn w:val="Taulanorma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Zerrendailuna-2enfasia">
    <w:name w:val="Dark List Accent 2"/>
    <w:basedOn w:val="Taulanorma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Zerrendailuna-3enfasia">
    <w:name w:val="Dark List Accent 3"/>
    <w:basedOn w:val="Taulanorma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Zerrendailuna-4enfasia">
    <w:name w:val="Dark List Accent 4"/>
    <w:basedOn w:val="Taulanorma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Zerrendailuna-5enfasia">
    <w:name w:val="Dark List Accent 5"/>
    <w:basedOn w:val="Taulanorma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Zerrendailuna-6enfasia">
    <w:name w:val="Dark List Accent 6"/>
    <w:basedOn w:val="Taulanorma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Koloretakoitzaldura">
    <w:name w:val="Colorful Shading"/>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Pr>
    <w:tcPr>
      <w:shd w:val="clear" w:color="auto" w:fill="E6E6E6"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color="000000" w:themeColor="text1" w:themeShade="99"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oloretakoitzaldura-1enfasia">
    <w:name w:val="Colorful Shading Accent 1"/>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color="2C4C74" w:themeColor="accent1" w:themeShade="99" w:sz="4" w:space="0"/>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Koloretakoitzaldura-2enfasia">
    <w:name w:val="Colorful Shading Accent 2"/>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color="772C2A" w:themeColor="accent2" w:themeShade="99" w:sz="4" w:space="0"/>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Koloretakoitzaldura-3enfasia">
    <w:name w:val="Colorful Shading Accent 3"/>
    <w:basedOn w:val="Taulanormala"/>
    <w:uiPriority w:val="71"/>
    <w:rsid w:val="00CB0664"/>
    <w:pPr>
      <w:spacing w:after="0" w:line="240" w:lineRule="auto"/>
    </w:pPr>
    <w:rPr>
      <w:color w:val="000000" w:themeColor="text1"/>
    </w:rPr>
    <w:tblPr>
      <w:tblStyleRowBandSize w:val="1"/>
      <w:tblStyleColBandSize w:val="1"/>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color="5E7530" w:themeColor="accent3" w:themeShade="99" w:sz="4" w:space="0"/>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Koloretakoitzaldura-4enfasia">
    <w:name w:val="Colorful Shading Accent 4"/>
    <w:basedOn w:val="Taulanormala"/>
    <w:uiPriority w:val="71"/>
    <w:rsid w:val="00CB0664"/>
    <w:pPr>
      <w:spacing w:after="0" w:line="240" w:lineRule="auto"/>
    </w:pPr>
    <w:rPr>
      <w:color w:val="000000" w:themeColor="text1"/>
    </w:rPr>
    <w:tblPr>
      <w:tblStyleRowBandSize w:val="1"/>
      <w:tblStyleColBandSize w:val="1"/>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Pr>
    <w:tcPr>
      <w:shd w:val="clear" w:color="auto" w:fill="F2EFF6"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color="4C3B62" w:themeColor="accent4" w:themeShade="99" w:sz="4" w:space="0"/>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Koloretakoitzaldura-5enfasia">
    <w:name w:val="Colorful Shading Accent 5"/>
    <w:basedOn w:val="Taulanormala"/>
    <w:uiPriority w:val="71"/>
    <w:rsid w:val="00CB0664"/>
    <w:pPr>
      <w:spacing w:after="0" w:line="240" w:lineRule="auto"/>
    </w:pPr>
    <w:rPr>
      <w:color w:val="000000" w:themeColor="text1"/>
    </w:rPr>
    <w:tblPr>
      <w:tblStyleRowBandSize w:val="1"/>
      <w:tblStyleColBandSize w:val="1"/>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color="276A7C" w:themeColor="accent5" w:themeShade="99" w:sz="4" w:space="0"/>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Koloretakoitzaldura-6enfasia">
    <w:name w:val="Colorful Shading Accent 6"/>
    <w:basedOn w:val="Taulanormala"/>
    <w:uiPriority w:val="71"/>
    <w:rsid w:val="00CB0664"/>
    <w:pPr>
      <w:spacing w:after="0" w:line="240" w:lineRule="auto"/>
    </w:pPr>
    <w:rPr>
      <w:color w:val="000000" w:themeColor="text1"/>
    </w:rPr>
    <w:tblPr>
      <w:tblStyleRowBandSize w:val="1"/>
      <w:tblStyleColBandSize w:val="1"/>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color="B65608" w:themeColor="accent6" w:themeShade="99" w:sz="4" w:space="0"/>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Koloretakozerrenda">
    <w:name w:val="Colorful List"/>
    <w:basedOn w:val="Taulanorma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Zerrendakoloretsua-1enfasia">
    <w:name w:val="Colorful List Accent 1"/>
    <w:basedOn w:val="Taulanorma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Zerrendakoloretsua-2enfasia">
    <w:name w:val="Colorful List Accent 2"/>
    <w:basedOn w:val="Taulanorma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Zerrendakoloretsua-3enfasia">
    <w:name w:val="Colorful List Accent 3"/>
    <w:basedOn w:val="Taulanorma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color="FFFFFF" w:themeColor="background1" w:sz="12" w:space="0"/>
        </w:tcBorders>
        <w:shd w:val="clear" w:color="auto" w:fill="664E82" w:themeFill="accent4" w:themeFillShade="CC"/>
      </w:tcPr>
    </w:tblStylePr>
    <w:tblStylePr w:type="lastRow">
      <w:rPr>
        <w:b/>
        <w:bCs/>
        <w:color w:val="664E82"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Zerrendakoloretsua-4enfasia">
    <w:name w:val="Colorful List Accent 4"/>
    <w:basedOn w:val="Taulanorma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color="FFFFFF" w:themeColor="background1" w:sz="12" w:space="0"/>
        </w:tcBorders>
        <w:shd w:val="clear" w:color="auto" w:fill="7E9C40" w:themeFill="accent3" w:themeFillShade="CC"/>
      </w:tcPr>
    </w:tblStylePr>
    <w:tblStylePr w:type="lastRow">
      <w:rPr>
        <w:b/>
        <w:bCs/>
        <w:color w:val="7E9C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Zerrendakoloretsua-5enfasia">
    <w:name w:val="Colorful List Accent 5"/>
    <w:basedOn w:val="Taulanorma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color="FFFFFF" w:themeColor="background1" w:sz="12" w:space="0"/>
        </w:tcBorders>
        <w:shd w:val="clear" w:color="auto" w:fill="F2730A" w:themeFill="accent6" w:themeFillShade="CC"/>
      </w:tcPr>
    </w:tblStylePr>
    <w:tblStylePr w:type="lastRow">
      <w:rPr>
        <w:b/>
        <w:bCs/>
        <w:color w:val="F2730A"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Zerrendakoloretsua-6enfasia">
    <w:name w:val="Colorful List Accent 6"/>
    <w:basedOn w:val="Taulanorma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color="FFFFFF" w:themeColor="background1" w:sz="12" w:space="0"/>
        </w:tcBorders>
        <w:shd w:val="clear" w:color="auto" w:fill="348DA5" w:themeFill="accent5" w:themeFillShade="CC"/>
      </w:tcPr>
    </w:tblStylePr>
    <w:tblStylePr w:type="lastRow">
      <w:rPr>
        <w:b/>
        <w:bCs/>
        <w:color w:val="348DA5"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Koloretakosareta">
    <w:name w:val="Colorful Grid"/>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oloretakosareta-1enfasia">
    <w:name w:val="Colorful Grid Accent 1"/>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Koloretakosareta-2enfasia">
    <w:name w:val="Colorful Grid Accent 2"/>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Koloretakosareta-3enfasia">
    <w:name w:val="Colorful Grid Accent 3"/>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Koloretakosareta-4enfasia">
    <w:name w:val="Colorful Grid Accent 4"/>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Koloretakosareta-5enfasia">
    <w:name w:val="Colorful Grid Accent 5"/>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Koloretakosareta-6enfasia">
    <w:name w:val="Colorful Grid Accent 6"/>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iperesteka">
    <w:name w:val="Hyperlink"/>
    <w:basedOn w:val="Paragrafoarenletra-tipolehenetsia"/>
    <w:uiPriority w:val="99"/>
    <w:unhideWhenUsed/>
    <w:rsid w:val="00A46CBB"/>
    <w:rPr>
      <w:color w:val="0000FF" w:themeColor="hyperlink"/>
      <w:u w:val="single"/>
    </w:rPr>
  </w:style>
  <w:style w:type="character" w:styleId="BisitatutakoHiperesteka">
    <w:name w:val="FollowedHyperlink"/>
    <w:basedOn w:val="Paragrafoarenletra-tipolehenetsia"/>
    <w:uiPriority w:val="99"/>
    <w:semiHidden/>
    <w:unhideWhenUsed/>
    <w:rsid w:val="00A46CBB"/>
    <w:rPr>
      <w:color w:val="800080" w:themeColor="followedHyperlink"/>
      <w:u w:val="single"/>
    </w:rPr>
  </w:style>
  <w:style w:type="paragraph" w:styleId="Normalaweb">
    <w:name w:val="Normal (Web)"/>
    <w:basedOn w:val="Normala"/>
    <w:uiPriority w:val="99"/>
    <w:unhideWhenUsed/>
    <w:rsid w:val="00E447B9"/>
    <w:pPr>
      <w:spacing w:before="100" w:beforeAutospacing="1" w:after="100" w:afterAutospacing="1" w:line="240" w:lineRule="auto"/>
    </w:pPr>
    <w:rPr>
      <w:rFonts w:ascii="Times New Roman" w:hAnsi="Times New Roman" w:eastAsia="Times New Roman" w:cs="Times New Roman"/>
      <w:sz w:val="24"/>
      <w:szCs w:val="24"/>
      <w:lang w:val="eu-ES" w:eastAsia="eu-ES"/>
    </w:rPr>
  </w:style>
  <w:style w:type="character" w:styleId="citation-299" w:customStyle="1">
    <w:name w:val="citation-299"/>
    <w:basedOn w:val="Paragrafoarenletra-tipolehenetsia"/>
    <w:rsid w:val="000B27C0"/>
  </w:style>
  <w:style w:type="character" w:styleId="citation-298" w:customStyle="1">
    <w:name w:val="citation-298"/>
    <w:basedOn w:val="Paragrafoarenletra-tipolehenetsia"/>
    <w:rsid w:val="000B27C0"/>
  </w:style>
  <w:style w:type="character" w:styleId="citation-297" w:customStyle="1">
    <w:name w:val="citation-297"/>
    <w:basedOn w:val="Paragrafoarenletra-tipolehenetsia"/>
    <w:rsid w:val="000B27C0"/>
  </w:style>
  <w:style w:type="character" w:styleId="citation-296" w:customStyle="1">
    <w:name w:val="citation-296"/>
    <w:basedOn w:val="Paragrafoarenletra-tipolehenetsia"/>
    <w:rsid w:val="000B27C0"/>
  </w:style>
  <w:style w:type="character" w:styleId="citation-295" w:customStyle="1">
    <w:name w:val="citation-295"/>
    <w:basedOn w:val="Paragrafoarenletra-tipolehenetsia"/>
    <w:rsid w:val="000B27C0"/>
  </w:style>
  <w:style w:type="character" w:styleId="citation-294" w:customStyle="1">
    <w:name w:val="citation-294"/>
    <w:basedOn w:val="Paragrafoarenletra-tipolehenetsia"/>
    <w:rsid w:val="000B27C0"/>
  </w:style>
  <w:style w:type="character" w:styleId="citation-293" w:customStyle="1">
    <w:name w:val="citation-293"/>
    <w:basedOn w:val="Paragrafoarenletra-tipolehenetsia"/>
    <w:rsid w:val="000B27C0"/>
  </w:style>
  <w:style w:type="character" w:styleId="citation-292" w:customStyle="1">
    <w:name w:val="citation-292"/>
    <w:basedOn w:val="Paragrafoarenletra-tipolehenetsia"/>
    <w:rsid w:val="000B27C0"/>
  </w:style>
  <w:style w:type="character" w:styleId="citation-291" w:customStyle="1">
    <w:name w:val="citation-291"/>
    <w:basedOn w:val="Paragrafoarenletra-tipolehenetsia"/>
    <w:rsid w:val="000B27C0"/>
  </w:style>
  <w:style w:type="character" w:styleId="citation-290" w:customStyle="1">
    <w:name w:val="citation-290"/>
    <w:basedOn w:val="Paragrafoarenletra-tipolehenetsia"/>
    <w:rsid w:val="000B27C0"/>
  </w:style>
  <w:style w:type="character" w:styleId="citation-289" w:customStyle="1">
    <w:name w:val="citation-289"/>
    <w:basedOn w:val="Paragrafoarenletra-tipolehenetsia"/>
    <w:rsid w:val="000B27C0"/>
  </w:style>
  <w:style w:type="character" w:styleId="citation-288" w:customStyle="1">
    <w:name w:val="citation-288"/>
    <w:basedOn w:val="Paragrafoarenletra-tipolehenetsia"/>
    <w:rsid w:val="000B27C0"/>
  </w:style>
  <w:style w:type="character" w:styleId="citation-287" w:customStyle="1">
    <w:name w:val="citation-287"/>
    <w:basedOn w:val="Paragrafoarenletra-tipolehenetsia"/>
    <w:rsid w:val="000B27C0"/>
  </w:style>
  <w:style w:type="character" w:styleId="citation-286" w:customStyle="1">
    <w:name w:val="citation-286"/>
    <w:basedOn w:val="Paragrafoarenletra-tipolehenetsia"/>
    <w:rsid w:val="000B27C0"/>
  </w:style>
  <w:style w:type="character" w:styleId="citation-285" w:customStyle="1">
    <w:name w:val="citation-285"/>
    <w:basedOn w:val="Paragrafoarenletra-tipolehenetsia"/>
    <w:rsid w:val="000B27C0"/>
  </w:style>
  <w:style w:type="character" w:styleId="citation-284" w:customStyle="1">
    <w:name w:val="citation-284"/>
    <w:basedOn w:val="Paragrafoarenletra-tipolehenetsia"/>
    <w:rsid w:val="000B27C0"/>
  </w:style>
  <w:style w:type="character" w:styleId="citation-283" w:customStyle="1">
    <w:name w:val="citation-283"/>
    <w:basedOn w:val="Paragrafoarenletra-tipolehenetsia"/>
    <w:rsid w:val="000B27C0"/>
  </w:style>
  <w:style w:type="character" w:styleId="citation-282" w:customStyle="1">
    <w:name w:val="citation-282"/>
    <w:basedOn w:val="Paragrafoarenletra-tipolehenetsia"/>
    <w:rsid w:val="000B27C0"/>
  </w:style>
  <w:style w:type="character" w:styleId="citation-281" w:customStyle="1">
    <w:name w:val="citation-281"/>
    <w:basedOn w:val="Paragrafoarenletra-tipolehenetsia"/>
    <w:rsid w:val="000B27C0"/>
  </w:style>
  <w:style w:type="character" w:styleId="citation-280" w:customStyle="1">
    <w:name w:val="citation-280"/>
    <w:basedOn w:val="Paragrafoarenletra-tipolehenetsia"/>
    <w:rsid w:val="000B27C0"/>
  </w:style>
  <w:style w:type="character" w:styleId="citation-279" w:customStyle="1">
    <w:name w:val="citation-279"/>
    <w:basedOn w:val="Paragrafoarenletra-tipolehenetsia"/>
    <w:rsid w:val="000B27C0"/>
  </w:style>
  <w:style w:type="character" w:styleId="citation-278" w:customStyle="1">
    <w:name w:val="citation-278"/>
    <w:basedOn w:val="Paragrafoarenletra-tipolehenetsia"/>
    <w:rsid w:val="000B27C0"/>
  </w:style>
  <w:style w:type="character" w:styleId="citation-277" w:customStyle="1">
    <w:name w:val="citation-277"/>
    <w:basedOn w:val="Paragrafoarenletra-tipolehenetsia"/>
    <w:rsid w:val="000B27C0"/>
  </w:style>
  <w:style w:type="character" w:styleId="citation-276" w:customStyle="1">
    <w:name w:val="citation-276"/>
    <w:basedOn w:val="Paragrafoarenletra-tipolehenetsia"/>
    <w:rsid w:val="000B27C0"/>
  </w:style>
  <w:style w:type="character" w:styleId="citation-275" w:customStyle="1">
    <w:name w:val="citation-275"/>
    <w:basedOn w:val="Paragrafoarenletra-tipolehenetsia"/>
    <w:rsid w:val="000B27C0"/>
  </w:style>
  <w:style w:type="character" w:styleId="citation-274" w:customStyle="1">
    <w:name w:val="citation-274"/>
    <w:basedOn w:val="Paragrafoarenletra-tipolehenetsia"/>
    <w:rsid w:val="000B27C0"/>
  </w:style>
  <w:style w:type="character" w:styleId="citation-273" w:customStyle="1">
    <w:name w:val="citation-273"/>
    <w:basedOn w:val="Paragrafoarenletra-tipolehenetsia"/>
    <w:rsid w:val="000B27C0"/>
  </w:style>
  <w:style w:type="character" w:styleId="citation-272" w:customStyle="1">
    <w:name w:val="citation-272"/>
    <w:basedOn w:val="Paragrafoarenletra-tipolehenetsia"/>
    <w:rsid w:val="000B27C0"/>
  </w:style>
  <w:style w:type="character" w:styleId="citation-271" w:customStyle="1">
    <w:name w:val="citation-271"/>
    <w:basedOn w:val="Paragrafoarenletra-tipolehenetsia"/>
    <w:rsid w:val="000B27C0"/>
  </w:style>
  <w:style w:type="character" w:styleId="citation-270" w:customStyle="1">
    <w:name w:val="citation-270"/>
    <w:basedOn w:val="Paragrafoarenletra-tipolehenetsia"/>
    <w:rsid w:val="000B27C0"/>
  </w:style>
  <w:style w:type="character" w:styleId="citation-269" w:customStyle="1">
    <w:name w:val="citation-269"/>
    <w:basedOn w:val="Paragrafoarenletra-tipolehenetsia"/>
    <w:rsid w:val="000B27C0"/>
  </w:style>
  <w:style w:type="character" w:styleId="citation-268" w:customStyle="1">
    <w:name w:val="citation-268"/>
    <w:basedOn w:val="Paragrafoarenletra-tipolehenetsia"/>
    <w:rsid w:val="000B27C0"/>
  </w:style>
  <w:style w:type="character" w:styleId="citation-267" w:customStyle="1">
    <w:name w:val="citation-267"/>
    <w:basedOn w:val="Paragrafoarenletra-tipolehenetsia"/>
    <w:rsid w:val="000B27C0"/>
  </w:style>
  <w:style w:type="character" w:styleId="citation-266" w:customStyle="1">
    <w:name w:val="citation-266"/>
    <w:basedOn w:val="Paragrafoarenletra-tipolehenetsia"/>
    <w:rsid w:val="000B27C0"/>
  </w:style>
  <w:style w:type="character" w:styleId="citation-265" w:customStyle="1">
    <w:name w:val="citation-265"/>
    <w:basedOn w:val="Paragrafoarenletra-tipolehenetsia"/>
    <w:rsid w:val="000B27C0"/>
  </w:style>
  <w:style w:type="character" w:styleId="citation-264" w:customStyle="1">
    <w:name w:val="citation-264"/>
    <w:basedOn w:val="Paragrafoarenletra-tipolehenetsia"/>
    <w:rsid w:val="000B27C0"/>
  </w:style>
  <w:style w:type="character" w:styleId="citation-263" w:customStyle="1">
    <w:name w:val="citation-263"/>
    <w:basedOn w:val="Paragrafoarenletra-tipolehenetsia"/>
    <w:rsid w:val="000B27C0"/>
  </w:style>
  <w:style w:type="character" w:styleId="citation-262" w:customStyle="1">
    <w:name w:val="citation-262"/>
    <w:basedOn w:val="Paragrafoarenletra-tipolehenetsia"/>
    <w:rsid w:val="000B27C0"/>
  </w:style>
  <w:style w:type="character" w:styleId="citation-261" w:customStyle="1">
    <w:name w:val="citation-261"/>
    <w:basedOn w:val="Paragrafoarenletra-tipolehenetsia"/>
    <w:rsid w:val="000B27C0"/>
  </w:style>
  <w:style w:type="character" w:styleId="citation-260" w:customStyle="1">
    <w:name w:val="citation-260"/>
    <w:basedOn w:val="Paragrafoarenletra-tipolehenetsia"/>
    <w:rsid w:val="000B27C0"/>
  </w:style>
  <w:style w:type="character" w:styleId="citation-259" w:customStyle="1">
    <w:name w:val="citation-259"/>
    <w:basedOn w:val="Paragrafoarenletra-tipolehenetsia"/>
    <w:rsid w:val="000B27C0"/>
  </w:style>
  <w:style w:type="character" w:styleId="citation-258" w:customStyle="1">
    <w:name w:val="citation-258"/>
    <w:basedOn w:val="Paragrafoarenletra-tipolehenetsia"/>
    <w:rsid w:val="000B27C0"/>
  </w:style>
  <w:style w:type="character" w:styleId="citation-257" w:customStyle="1">
    <w:name w:val="citation-257"/>
    <w:basedOn w:val="Paragrafoarenletra-tipolehenetsia"/>
    <w:rsid w:val="000B27C0"/>
  </w:style>
  <w:style w:type="character" w:styleId="citation-256" w:customStyle="1">
    <w:name w:val="citation-256"/>
    <w:basedOn w:val="Paragrafoarenletra-tipolehenetsia"/>
    <w:rsid w:val="000B27C0"/>
  </w:style>
  <w:style w:type="character" w:styleId="citation-255" w:customStyle="1">
    <w:name w:val="citation-255"/>
    <w:basedOn w:val="Paragrafoarenletra-tipolehenetsia"/>
    <w:rsid w:val="000B27C0"/>
  </w:style>
  <w:style w:type="character" w:styleId="citation-254" w:customStyle="1">
    <w:name w:val="citation-254"/>
    <w:basedOn w:val="Paragrafoarenletra-tipolehenetsia"/>
    <w:rsid w:val="000B27C0"/>
  </w:style>
  <w:style w:type="character" w:styleId="citation-253" w:customStyle="1">
    <w:name w:val="citation-253"/>
    <w:basedOn w:val="Paragrafoarenletra-tipolehenetsia"/>
    <w:rsid w:val="000B27C0"/>
  </w:style>
  <w:style w:type="character" w:styleId="citation-252" w:customStyle="1">
    <w:name w:val="citation-252"/>
    <w:basedOn w:val="Paragrafoarenletra-tipolehenetsia"/>
    <w:rsid w:val="000B27C0"/>
  </w:style>
  <w:style w:type="character" w:styleId="citation-251" w:customStyle="1">
    <w:name w:val="citation-251"/>
    <w:basedOn w:val="Paragrafoarenletra-tipolehenetsia"/>
    <w:rsid w:val="000B27C0"/>
  </w:style>
  <w:style w:type="character" w:styleId="citation-250" w:customStyle="1">
    <w:name w:val="citation-250"/>
    <w:basedOn w:val="Paragrafoarenletra-tipolehenetsia"/>
    <w:rsid w:val="000B27C0"/>
  </w:style>
  <w:style w:type="character" w:styleId="citation-249" w:customStyle="1">
    <w:name w:val="citation-249"/>
    <w:basedOn w:val="Paragrafoarenletra-tipolehenetsia"/>
    <w:rsid w:val="000B27C0"/>
  </w:style>
  <w:style w:type="character" w:styleId="citation-248" w:customStyle="1">
    <w:name w:val="citation-248"/>
    <w:basedOn w:val="Paragrafoarenletra-tipolehenetsia"/>
    <w:rsid w:val="000B27C0"/>
  </w:style>
  <w:style w:type="character" w:styleId="citation-247" w:customStyle="1">
    <w:name w:val="citation-247"/>
    <w:basedOn w:val="Paragrafoarenletra-tipolehenetsia"/>
    <w:rsid w:val="000B27C0"/>
  </w:style>
  <w:style w:type="character" w:styleId="citation-246" w:customStyle="1">
    <w:name w:val="citation-246"/>
    <w:basedOn w:val="Paragrafoarenletra-tipolehenetsia"/>
    <w:rsid w:val="000B27C0"/>
  </w:style>
  <w:style w:type="character" w:styleId="citation-245" w:customStyle="1">
    <w:name w:val="citation-245"/>
    <w:basedOn w:val="Paragrafoarenletra-tipolehenetsia"/>
    <w:rsid w:val="000B27C0"/>
  </w:style>
  <w:style w:type="character" w:styleId="citation-197" w:customStyle="1">
    <w:name w:val="citation-197"/>
    <w:basedOn w:val="Paragrafoarenletra-tipolehenetsia"/>
    <w:rsid w:val="00C742C7"/>
  </w:style>
  <w:style w:type="character" w:styleId="citation-196" w:customStyle="1">
    <w:name w:val="citation-196"/>
    <w:basedOn w:val="Paragrafoarenletra-tipolehenetsia"/>
    <w:rsid w:val="00C742C7"/>
  </w:style>
  <w:style w:type="character" w:styleId="citation-195" w:customStyle="1">
    <w:name w:val="citation-195"/>
    <w:basedOn w:val="Paragrafoarenletra-tipolehenetsia"/>
    <w:rsid w:val="00C742C7"/>
  </w:style>
  <w:style w:type="character" w:styleId="citation-194" w:customStyle="1">
    <w:name w:val="citation-194"/>
    <w:basedOn w:val="Paragrafoarenletra-tipolehenetsia"/>
    <w:rsid w:val="00C742C7"/>
  </w:style>
  <w:style w:type="character" w:styleId="citation-193" w:customStyle="1">
    <w:name w:val="citation-193"/>
    <w:basedOn w:val="Paragrafoarenletra-tipolehenetsia"/>
    <w:rsid w:val="00C742C7"/>
  </w:style>
  <w:style w:type="character" w:styleId="citation-192" w:customStyle="1">
    <w:name w:val="citation-192"/>
    <w:basedOn w:val="Paragrafoarenletra-tipolehenetsia"/>
    <w:rsid w:val="00C742C7"/>
  </w:style>
  <w:style w:type="character" w:styleId="citation-191" w:customStyle="1">
    <w:name w:val="citation-191"/>
    <w:basedOn w:val="Paragrafoarenletra-tipolehenetsia"/>
    <w:rsid w:val="00C742C7"/>
  </w:style>
  <w:style w:type="character" w:styleId="citation-190" w:customStyle="1">
    <w:name w:val="citation-190"/>
    <w:basedOn w:val="Paragrafoarenletra-tipolehenetsia"/>
    <w:rsid w:val="00C742C7"/>
  </w:style>
  <w:style w:type="character" w:styleId="citation-189" w:customStyle="1">
    <w:name w:val="citation-189"/>
    <w:basedOn w:val="Paragrafoarenletra-tipolehenetsia"/>
    <w:rsid w:val="00C742C7"/>
  </w:style>
  <w:style w:type="character" w:styleId="citation-188" w:customStyle="1">
    <w:name w:val="citation-188"/>
    <w:basedOn w:val="Paragrafoarenletra-tipolehenetsia"/>
    <w:rsid w:val="00C742C7"/>
  </w:style>
  <w:style w:type="character" w:styleId="citation-187" w:customStyle="1">
    <w:name w:val="citation-187"/>
    <w:basedOn w:val="Paragrafoarenletra-tipolehenetsia"/>
    <w:rsid w:val="00C742C7"/>
  </w:style>
  <w:style w:type="character" w:styleId="citation-186" w:customStyle="1">
    <w:name w:val="citation-186"/>
    <w:basedOn w:val="Paragrafoarenletra-tipolehenetsia"/>
    <w:rsid w:val="00C742C7"/>
  </w:style>
  <w:style w:type="character" w:styleId="citation-185" w:customStyle="1">
    <w:name w:val="citation-185"/>
    <w:basedOn w:val="Paragrafoarenletra-tipolehenetsia"/>
    <w:rsid w:val="00C742C7"/>
  </w:style>
  <w:style w:type="character" w:styleId="citation-184" w:customStyle="1">
    <w:name w:val="citation-184"/>
    <w:basedOn w:val="Paragrafoarenletra-tipolehenetsia"/>
    <w:rsid w:val="00C742C7"/>
  </w:style>
  <w:style w:type="character" w:styleId="citation-183" w:customStyle="1">
    <w:name w:val="citation-183"/>
    <w:basedOn w:val="Paragrafoarenletra-tipolehenetsia"/>
    <w:rsid w:val="00C742C7"/>
  </w:style>
  <w:style w:type="character" w:styleId="citation-182" w:customStyle="1">
    <w:name w:val="citation-182"/>
    <w:basedOn w:val="Paragrafoarenletra-tipolehenetsia"/>
    <w:rsid w:val="00C742C7"/>
  </w:style>
  <w:style w:type="character" w:styleId="citation-181" w:customStyle="1">
    <w:name w:val="citation-181"/>
    <w:basedOn w:val="Paragrafoarenletra-tipolehenetsia"/>
    <w:rsid w:val="00C742C7"/>
  </w:style>
  <w:style w:type="character" w:styleId="citation-180" w:customStyle="1">
    <w:name w:val="citation-180"/>
    <w:basedOn w:val="Paragrafoarenletra-tipolehenetsia"/>
    <w:rsid w:val="00C742C7"/>
  </w:style>
  <w:style w:type="character" w:styleId="citation-179" w:customStyle="1">
    <w:name w:val="citation-179"/>
    <w:basedOn w:val="Paragrafoarenletra-tipolehenetsia"/>
    <w:rsid w:val="00C742C7"/>
  </w:style>
  <w:style w:type="character" w:styleId="citation-178" w:customStyle="1">
    <w:name w:val="citation-178"/>
    <w:basedOn w:val="Paragrafoarenletra-tipolehenetsia"/>
    <w:rsid w:val="00C742C7"/>
  </w:style>
  <w:style w:type="character" w:styleId="citation-177" w:customStyle="1">
    <w:name w:val="citation-177"/>
    <w:basedOn w:val="Paragrafoarenletra-tipolehenetsia"/>
    <w:rsid w:val="00C742C7"/>
  </w:style>
  <w:style w:type="character" w:styleId="citation-176" w:customStyle="1">
    <w:name w:val="citation-176"/>
    <w:basedOn w:val="Paragrafoarenletra-tipolehenetsia"/>
    <w:rsid w:val="00C742C7"/>
  </w:style>
  <w:style w:type="character" w:styleId="citation-175" w:customStyle="1">
    <w:name w:val="citation-175"/>
    <w:basedOn w:val="Paragrafoarenletra-tipolehenetsia"/>
    <w:rsid w:val="00C742C7"/>
  </w:style>
  <w:style w:type="character" w:styleId="citation-174" w:customStyle="1">
    <w:name w:val="citation-174"/>
    <w:basedOn w:val="Paragrafoarenletra-tipolehenetsia"/>
    <w:rsid w:val="00C742C7"/>
  </w:style>
  <w:style w:type="character" w:styleId="citation-173" w:customStyle="1">
    <w:name w:val="citation-173"/>
    <w:basedOn w:val="Paragrafoarenletra-tipolehenetsia"/>
    <w:rsid w:val="00C742C7"/>
  </w:style>
  <w:style w:type="character" w:styleId="citation-172" w:customStyle="1">
    <w:name w:val="citation-172"/>
    <w:basedOn w:val="Paragrafoarenletra-tipolehenetsia"/>
    <w:rsid w:val="00C742C7"/>
  </w:style>
  <w:style w:type="character" w:styleId="citation-171" w:customStyle="1">
    <w:name w:val="citation-171"/>
    <w:basedOn w:val="Paragrafoarenletra-tipolehenetsia"/>
    <w:rsid w:val="00C742C7"/>
  </w:style>
  <w:style w:type="character" w:styleId="citation-170" w:customStyle="1">
    <w:name w:val="citation-170"/>
    <w:basedOn w:val="Paragrafoarenletra-tipolehenetsia"/>
    <w:rsid w:val="00C742C7"/>
  </w:style>
  <w:style w:type="character" w:styleId="citation-169" w:customStyle="1">
    <w:name w:val="citation-169"/>
    <w:basedOn w:val="Paragrafoarenletra-tipolehenetsia"/>
    <w:rsid w:val="00C742C7"/>
  </w:style>
  <w:style w:type="character" w:styleId="citation-168" w:customStyle="1">
    <w:name w:val="citation-168"/>
    <w:basedOn w:val="Paragrafoarenletra-tipolehenetsia"/>
    <w:rsid w:val="00C742C7"/>
  </w:style>
  <w:style w:type="character" w:styleId="citation-167" w:customStyle="1">
    <w:name w:val="citation-167"/>
    <w:basedOn w:val="Paragrafoarenletra-tipolehenetsia"/>
    <w:rsid w:val="00C742C7"/>
  </w:style>
  <w:style w:type="character" w:styleId="citation-166" w:customStyle="1">
    <w:name w:val="citation-166"/>
    <w:basedOn w:val="Paragrafoarenletra-tipolehenetsia"/>
    <w:rsid w:val="00C742C7"/>
  </w:style>
  <w:style w:type="character" w:styleId="citation-165" w:customStyle="1">
    <w:name w:val="citation-165"/>
    <w:basedOn w:val="Paragrafoarenletra-tipolehenetsia"/>
    <w:rsid w:val="00C742C7"/>
  </w:style>
  <w:style w:type="character" w:styleId="citation-164" w:customStyle="1">
    <w:name w:val="citation-164"/>
    <w:basedOn w:val="Paragrafoarenletra-tipolehenetsia"/>
    <w:rsid w:val="00C742C7"/>
  </w:style>
  <w:style w:type="character" w:styleId="citation-163" w:customStyle="1">
    <w:name w:val="citation-163"/>
    <w:basedOn w:val="Paragrafoarenletra-tipolehenetsia"/>
    <w:rsid w:val="00C742C7"/>
  </w:style>
  <w:style w:type="character" w:styleId="citation-162" w:customStyle="1">
    <w:name w:val="citation-162"/>
    <w:basedOn w:val="Paragrafoarenletra-tipolehenetsia"/>
    <w:rsid w:val="00C742C7"/>
  </w:style>
  <w:style w:type="character" w:styleId="citation-161" w:customStyle="1">
    <w:name w:val="citation-161"/>
    <w:basedOn w:val="Paragrafoarenletra-tipolehenetsia"/>
    <w:rsid w:val="00C742C7"/>
  </w:style>
  <w:style w:type="character" w:styleId="citation-160" w:customStyle="1">
    <w:name w:val="citation-160"/>
    <w:basedOn w:val="Paragrafoarenletra-tipolehenetsia"/>
    <w:rsid w:val="00C742C7"/>
  </w:style>
  <w:style w:type="character" w:styleId="citation-159" w:customStyle="1">
    <w:name w:val="citation-159"/>
    <w:basedOn w:val="Paragrafoarenletra-tipolehenetsia"/>
    <w:rsid w:val="00C742C7"/>
  </w:style>
  <w:style w:type="character" w:styleId="citation-158" w:customStyle="1">
    <w:name w:val="citation-158"/>
    <w:basedOn w:val="Paragrafoarenletra-tipolehenetsia"/>
    <w:rsid w:val="00C742C7"/>
  </w:style>
  <w:style w:type="character" w:styleId="citation-157" w:customStyle="1">
    <w:name w:val="citation-157"/>
    <w:basedOn w:val="Paragrafoarenletra-tipolehenetsia"/>
    <w:rsid w:val="00C742C7"/>
  </w:style>
  <w:style w:type="character" w:styleId="citation-156" w:customStyle="1">
    <w:name w:val="citation-156"/>
    <w:basedOn w:val="Paragrafoarenletra-tipolehenetsia"/>
    <w:rsid w:val="00C742C7"/>
  </w:style>
  <w:style w:type="character" w:styleId="citation-155" w:customStyle="1">
    <w:name w:val="citation-155"/>
    <w:basedOn w:val="Paragrafoarenletra-tipolehenetsia"/>
    <w:rsid w:val="00C742C7"/>
  </w:style>
  <w:style w:type="character" w:styleId="citation-154" w:customStyle="1">
    <w:name w:val="citation-154"/>
    <w:basedOn w:val="Paragrafoarenletra-tipolehenetsia"/>
    <w:rsid w:val="00C742C7"/>
  </w:style>
  <w:style w:type="character" w:styleId="citation-153" w:customStyle="1">
    <w:name w:val="citation-153"/>
    <w:basedOn w:val="Paragrafoarenletra-tipolehenetsia"/>
    <w:rsid w:val="00C742C7"/>
  </w:style>
  <w:style w:type="character" w:styleId="citation-152" w:customStyle="1">
    <w:name w:val="citation-152"/>
    <w:basedOn w:val="Paragrafoarenletra-tipolehenetsia"/>
    <w:rsid w:val="00C742C7"/>
  </w:style>
  <w:style w:type="character" w:styleId="citation-151" w:customStyle="1">
    <w:name w:val="citation-151"/>
    <w:basedOn w:val="Paragrafoarenletra-tipolehenetsia"/>
    <w:rsid w:val="00C742C7"/>
  </w:style>
  <w:style w:type="character" w:styleId="citation-150" w:customStyle="1">
    <w:name w:val="citation-150"/>
    <w:basedOn w:val="Paragrafoarenletra-tipolehenetsia"/>
    <w:rsid w:val="00C742C7"/>
  </w:style>
  <w:style w:type="character" w:styleId="citation-149" w:customStyle="1">
    <w:name w:val="citation-149"/>
    <w:basedOn w:val="Paragrafoarenletra-tipolehenetsia"/>
    <w:rsid w:val="00C742C7"/>
  </w:style>
  <w:style w:type="character" w:styleId="citation-148" w:customStyle="1">
    <w:name w:val="citation-148"/>
    <w:basedOn w:val="Paragrafoarenletra-tipolehenetsia"/>
    <w:rsid w:val="00C742C7"/>
  </w:style>
  <w:style w:type="character" w:styleId="citation-147" w:customStyle="1">
    <w:name w:val="citation-147"/>
    <w:basedOn w:val="Paragrafoarenletra-tipolehenetsia"/>
    <w:rsid w:val="00C742C7"/>
  </w:style>
  <w:style w:type="character" w:styleId="citation-146" w:customStyle="1">
    <w:name w:val="citation-146"/>
    <w:basedOn w:val="Paragrafoarenletra-tipolehenetsia"/>
    <w:rsid w:val="00C742C7"/>
  </w:style>
  <w:style w:type="character" w:styleId="citation-145" w:customStyle="1">
    <w:name w:val="citation-145"/>
    <w:basedOn w:val="Paragrafoarenletra-tipolehenetsia"/>
    <w:rsid w:val="00C742C7"/>
  </w:style>
  <w:style w:type="character" w:styleId="citation-144" w:customStyle="1">
    <w:name w:val="citation-144"/>
    <w:basedOn w:val="Paragrafoarenletra-tipolehenetsia"/>
    <w:rsid w:val="00C742C7"/>
  </w:style>
  <w:style w:type="character" w:styleId="citation-143" w:customStyle="1">
    <w:name w:val="citation-143"/>
    <w:basedOn w:val="Paragrafoarenletra-tipolehenetsia"/>
    <w:rsid w:val="00C742C7"/>
  </w:style>
  <w:style w:type="character" w:styleId="citation-142" w:customStyle="1">
    <w:name w:val="citation-142"/>
    <w:basedOn w:val="Paragrafoarenletra-tipolehenetsia"/>
    <w:rsid w:val="00C742C7"/>
  </w:style>
  <w:style w:type="character" w:styleId="citation-141" w:customStyle="1">
    <w:name w:val="citation-141"/>
    <w:basedOn w:val="Paragrafoarenletra-tipolehenetsia"/>
    <w:rsid w:val="00C742C7"/>
  </w:style>
  <w:style w:type="character" w:styleId="citation-140" w:customStyle="1">
    <w:name w:val="citation-140"/>
    <w:basedOn w:val="Paragrafoarenletra-tipolehenetsia"/>
    <w:rsid w:val="00C742C7"/>
  </w:style>
  <w:style w:type="character" w:styleId="citation-139" w:customStyle="1">
    <w:name w:val="citation-139"/>
    <w:basedOn w:val="Paragrafoarenletra-tipolehenetsia"/>
    <w:rsid w:val="00C742C7"/>
  </w:style>
  <w:style w:type="character" w:styleId="citation-138" w:customStyle="1">
    <w:name w:val="citation-138"/>
    <w:basedOn w:val="Paragrafoarenletra-tipolehenetsia"/>
    <w:rsid w:val="00C742C7"/>
  </w:style>
  <w:style w:type="character" w:styleId="citation-137" w:customStyle="1">
    <w:name w:val="citation-137"/>
    <w:basedOn w:val="Paragrafoarenletra-tipolehenetsia"/>
    <w:rsid w:val="00C742C7"/>
  </w:style>
  <w:style w:type="character" w:styleId="citation-136" w:customStyle="1">
    <w:name w:val="citation-136"/>
    <w:basedOn w:val="Paragrafoarenletra-tipolehenetsia"/>
    <w:rsid w:val="00C742C7"/>
  </w:style>
  <w:style w:type="character" w:styleId="citation-135" w:customStyle="1">
    <w:name w:val="citation-135"/>
    <w:basedOn w:val="Paragrafoarenletra-tipolehenetsia"/>
    <w:rsid w:val="00C742C7"/>
  </w:style>
  <w:style w:type="character" w:styleId="citation-134" w:customStyle="1">
    <w:name w:val="citation-134"/>
    <w:basedOn w:val="Paragrafoarenletra-tipolehenetsia"/>
    <w:rsid w:val="00C742C7"/>
  </w:style>
  <w:style w:type="character" w:styleId="citation-133" w:customStyle="1">
    <w:name w:val="citation-133"/>
    <w:basedOn w:val="Paragrafoarenletra-tipolehenetsia"/>
    <w:rsid w:val="00C742C7"/>
  </w:style>
  <w:style w:type="character" w:styleId="citation-132" w:customStyle="1">
    <w:name w:val="citation-132"/>
    <w:basedOn w:val="Paragrafoarenletra-tipolehenetsia"/>
    <w:rsid w:val="00C742C7"/>
  </w:style>
  <w:style w:type="character" w:styleId="citation-833" w:customStyle="1">
    <w:name w:val="citation-833"/>
    <w:basedOn w:val="Paragrafoarenletra-tipolehenetsia"/>
    <w:rsid w:val="00C742C7"/>
  </w:style>
  <w:style w:type="character" w:styleId="citation-832" w:customStyle="1">
    <w:name w:val="citation-832"/>
    <w:basedOn w:val="Paragrafoarenletra-tipolehenetsia"/>
    <w:rsid w:val="00C742C7"/>
  </w:style>
  <w:style w:type="character" w:styleId="citation-831" w:customStyle="1">
    <w:name w:val="citation-831"/>
    <w:basedOn w:val="Paragrafoarenletra-tipolehenetsia"/>
    <w:rsid w:val="00C742C7"/>
  </w:style>
  <w:style w:type="character" w:styleId="citation-830" w:customStyle="1">
    <w:name w:val="citation-830"/>
    <w:basedOn w:val="Paragrafoarenletra-tipolehenetsia"/>
    <w:rsid w:val="00C742C7"/>
  </w:style>
  <w:style w:type="character" w:styleId="citation-829" w:customStyle="1">
    <w:name w:val="citation-829"/>
    <w:basedOn w:val="Paragrafoarenletra-tipolehenetsia"/>
    <w:rsid w:val="00C742C7"/>
  </w:style>
  <w:style w:type="character" w:styleId="citation-828" w:customStyle="1">
    <w:name w:val="citation-828"/>
    <w:basedOn w:val="Paragrafoarenletra-tipolehenetsia"/>
    <w:rsid w:val="00C742C7"/>
  </w:style>
  <w:style w:type="character" w:styleId="citation-827" w:customStyle="1">
    <w:name w:val="citation-827"/>
    <w:basedOn w:val="Paragrafoarenletra-tipolehenetsia"/>
    <w:rsid w:val="00C742C7"/>
  </w:style>
  <w:style w:type="character" w:styleId="citation-826" w:customStyle="1">
    <w:name w:val="citation-826"/>
    <w:basedOn w:val="Paragrafoarenletra-tipolehenetsia"/>
    <w:rsid w:val="00C742C7"/>
  </w:style>
  <w:style w:type="character" w:styleId="citation-825" w:customStyle="1">
    <w:name w:val="citation-825"/>
    <w:basedOn w:val="Paragrafoarenletra-tipolehenetsia"/>
    <w:rsid w:val="00C742C7"/>
  </w:style>
  <w:style w:type="character" w:styleId="citation-824" w:customStyle="1">
    <w:name w:val="citation-824"/>
    <w:basedOn w:val="Paragrafoarenletra-tipolehenetsia"/>
    <w:rsid w:val="00C742C7"/>
  </w:style>
  <w:style w:type="character" w:styleId="citation-823" w:customStyle="1">
    <w:name w:val="citation-823"/>
    <w:basedOn w:val="Paragrafoarenletra-tipolehenetsia"/>
    <w:rsid w:val="00C742C7"/>
  </w:style>
  <w:style w:type="character" w:styleId="citation-822" w:customStyle="1">
    <w:name w:val="citation-822"/>
    <w:basedOn w:val="Paragrafoarenletra-tipolehenetsia"/>
    <w:rsid w:val="00C742C7"/>
  </w:style>
  <w:style w:type="character" w:styleId="citation-821" w:customStyle="1">
    <w:name w:val="citation-821"/>
    <w:basedOn w:val="Paragrafoarenletra-tipolehenetsia"/>
    <w:rsid w:val="00C742C7"/>
  </w:style>
  <w:style w:type="character" w:styleId="citation-820" w:customStyle="1">
    <w:name w:val="citation-820"/>
    <w:basedOn w:val="Paragrafoarenletra-tipolehenetsia"/>
    <w:rsid w:val="00C742C7"/>
  </w:style>
  <w:style w:type="character" w:styleId="citation-819" w:customStyle="1">
    <w:name w:val="citation-819"/>
    <w:basedOn w:val="Paragrafoarenletra-tipolehenetsia"/>
    <w:rsid w:val="00C742C7"/>
  </w:style>
  <w:style w:type="character" w:styleId="citation-818" w:customStyle="1">
    <w:name w:val="citation-818"/>
    <w:basedOn w:val="Paragrafoarenletra-tipolehenetsia"/>
    <w:rsid w:val="00C742C7"/>
  </w:style>
  <w:style w:type="character" w:styleId="citation-817" w:customStyle="1">
    <w:name w:val="citation-817"/>
    <w:basedOn w:val="Paragrafoarenletra-tipolehenetsia"/>
    <w:rsid w:val="00C742C7"/>
  </w:style>
  <w:style w:type="character" w:styleId="citation-816" w:customStyle="1">
    <w:name w:val="citation-816"/>
    <w:basedOn w:val="Paragrafoarenletra-tipolehenetsia"/>
    <w:rsid w:val="00C742C7"/>
  </w:style>
  <w:style w:type="character" w:styleId="citation-815" w:customStyle="1">
    <w:name w:val="citation-815"/>
    <w:basedOn w:val="Paragrafoarenletra-tipolehenetsia"/>
    <w:rsid w:val="00C742C7"/>
  </w:style>
  <w:style w:type="character" w:styleId="citation-814" w:customStyle="1">
    <w:name w:val="citation-814"/>
    <w:basedOn w:val="Paragrafoarenletra-tipolehenetsia"/>
    <w:rsid w:val="00C742C7"/>
  </w:style>
  <w:style w:type="character" w:styleId="citation-813" w:customStyle="1">
    <w:name w:val="citation-813"/>
    <w:basedOn w:val="Paragrafoarenletra-tipolehenetsia"/>
    <w:rsid w:val="00C742C7"/>
  </w:style>
  <w:style w:type="character" w:styleId="citation-812" w:customStyle="1">
    <w:name w:val="citation-812"/>
    <w:basedOn w:val="Paragrafoarenletra-tipolehenetsia"/>
    <w:rsid w:val="00C742C7"/>
  </w:style>
  <w:style w:type="character" w:styleId="citation-811" w:customStyle="1">
    <w:name w:val="citation-811"/>
    <w:basedOn w:val="Paragrafoarenletra-tipolehenetsia"/>
    <w:rsid w:val="00C742C7"/>
  </w:style>
  <w:style w:type="character" w:styleId="citation-810" w:customStyle="1">
    <w:name w:val="citation-810"/>
    <w:basedOn w:val="Paragrafoarenletra-tipolehenetsia"/>
    <w:rsid w:val="00C742C7"/>
  </w:style>
  <w:style w:type="character" w:styleId="citation-809" w:customStyle="1">
    <w:name w:val="citation-809"/>
    <w:basedOn w:val="Paragrafoarenletra-tipolehenetsia"/>
    <w:rsid w:val="00C742C7"/>
  </w:style>
  <w:style w:type="character" w:styleId="citation-808" w:customStyle="1">
    <w:name w:val="citation-808"/>
    <w:basedOn w:val="Paragrafoarenletra-tipolehenetsia"/>
    <w:rsid w:val="00C742C7"/>
  </w:style>
  <w:style w:type="character" w:styleId="citation-807" w:customStyle="1">
    <w:name w:val="citation-807"/>
    <w:basedOn w:val="Paragrafoarenletra-tipolehenetsia"/>
    <w:rsid w:val="00C742C7"/>
  </w:style>
  <w:style w:type="character" w:styleId="citation-806" w:customStyle="1">
    <w:name w:val="citation-806"/>
    <w:basedOn w:val="Paragrafoarenletra-tipolehenetsia"/>
    <w:rsid w:val="00C742C7"/>
  </w:style>
  <w:style w:type="character" w:styleId="citation-805" w:customStyle="1">
    <w:name w:val="citation-805"/>
    <w:basedOn w:val="Paragrafoarenletra-tipolehenetsia"/>
    <w:rsid w:val="00C742C7"/>
  </w:style>
  <w:style w:type="character" w:styleId="citation-804" w:customStyle="1">
    <w:name w:val="citation-804"/>
    <w:basedOn w:val="Paragrafoarenletra-tipolehenetsia"/>
    <w:rsid w:val="00C742C7"/>
  </w:style>
  <w:style w:type="character" w:styleId="citation-803" w:customStyle="1">
    <w:name w:val="citation-803"/>
    <w:basedOn w:val="Paragrafoarenletra-tipolehenetsia"/>
    <w:rsid w:val="00C742C7"/>
  </w:style>
  <w:style w:type="character" w:styleId="citation-802" w:customStyle="1">
    <w:name w:val="citation-802"/>
    <w:basedOn w:val="Paragrafoarenletra-tipolehenetsia"/>
    <w:rsid w:val="00C742C7"/>
  </w:style>
  <w:style w:type="character" w:styleId="citation-801" w:customStyle="1">
    <w:name w:val="citation-801"/>
    <w:basedOn w:val="Paragrafoarenletra-tipolehenetsia"/>
    <w:rsid w:val="00C742C7"/>
  </w:style>
  <w:style w:type="character" w:styleId="citation-800" w:customStyle="1">
    <w:name w:val="citation-800"/>
    <w:basedOn w:val="Paragrafoarenletra-tipolehenetsia"/>
    <w:rsid w:val="00C742C7"/>
  </w:style>
  <w:style w:type="character" w:styleId="citation-799" w:customStyle="1">
    <w:name w:val="citation-799"/>
    <w:basedOn w:val="Paragrafoarenletra-tipolehenetsia"/>
    <w:rsid w:val="00C742C7"/>
  </w:style>
  <w:style w:type="character" w:styleId="citation-798" w:customStyle="1">
    <w:name w:val="citation-798"/>
    <w:basedOn w:val="Paragrafoarenletra-tipolehenetsia"/>
    <w:rsid w:val="00C742C7"/>
  </w:style>
  <w:style w:type="character" w:styleId="citation-797" w:customStyle="1">
    <w:name w:val="citation-797"/>
    <w:basedOn w:val="Paragrafoarenletra-tipolehenetsia"/>
    <w:rsid w:val="00C742C7"/>
  </w:style>
  <w:style w:type="character" w:styleId="citation-796" w:customStyle="1">
    <w:name w:val="citation-796"/>
    <w:basedOn w:val="Paragrafoarenletra-tipolehenetsia"/>
    <w:rsid w:val="00C742C7"/>
  </w:style>
  <w:style w:type="character" w:styleId="citation-795" w:customStyle="1">
    <w:name w:val="citation-795"/>
    <w:basedOn w:val="Paragrafoarenletra-tipolehenetsia"/>
    <w:rsid w:val="00C742C7"/>
  </w:style>
  <w:style w:type="character" w:styleId="citation-794" w:customStyle="1">
    <w:name w:val="citation-794"/>
    <w:basedOn w:val="Paragrafoarenletra-tipolehenetsia"/>
    <w:rsid w:val="00C742C7"/>
  </w:style>
  <w:style w:type="character" w:styleId="citation-793" w:customStyle="1">
    <w:name w:val="citation-793"/>
    <w:basedOn w:val="Paragrafoarenletra-tipolehenetsia"/>
    <w:rsid w:val="00C742C7"/>
  </w:style>
  <w:style w:type="character" w:styleId="citation-792" w:customStyle="1">
    <w:name w:val="citation-792"/>
    <w:basedOn w:val="Paragrafoarenletra-tipolehenetsia"/>
    <w:rsid w:val="00C742C7"/>
  </w:style>
  <w:style w:type="character" w:styleId="citation-791" w:customStyle="1">
    <w:name w:val="citation-791"/>
    <w:basedOn w:val="Paragrafoarenletra-tipolehenetsia"/>
    <w:rsid w:val="00C742C7"/>
  </w:style>
  <w:style w:type="character" w:styleId="citation-790" w:customStyle="1">
    <w:name w:val="citation-790"/>
    <w:basedOn w:val="Paragrafoarenletra-tipolehenetsia"/>
    <w:rsid w:val="00C742C7"/>
  </w:style>
  <w:style w:type="character" w:styleId="citation-789" w:customStyle="1">
    <w:name w:val="citation-789"/>
    <w:basedOn w:val="Paragrafoarenletra-tipolehenetsia"/>
    <w:rsid w:val="00C742C7"/>
  </w:style>
  <w:style w:type="character" w:styleId="citation-788" w:customStyle="1">
    <w:name w:val="citation-788"/>
    <w:basedOn w:val="Paragrafoarenletra-tipolehenetsia"/>
    <w:rsid w:val="00C742C7"/>
  </w:style>
  <w:style w:type="character" w:styleId="citation-787" w:customStyle="1">
    <w:name w:val="citation-787"/>
    <w:basedOn w:val="Paragrafoarenletra-tipolehenetsia"/>
    <w:rsid w:val="00C742C7"/>
  </w:style>
  <w:style w:type="character" w:styleId="citation-786" w:customStyle="1">
    <w:name w:val="citation-786"/>
    <w:basedOn w:val="Paragrafoarenletra-tipolehenetsia"/>
    <w:rsid w:val="00C742C7"/>
  </w:style>
  <w:style w:type="character" w:styleId="citation-785" w:customStyle="1">
    <w:name w:val="citation-785"/>
    <w:basedOn w:val="Paragrafoarenletra-tipolehenetsia"/>
    <w:rsid w:val="00C742C7"/>
  </w:style>
  <w:style w:type="character" w:styleId="citation-784" w:customStyle="1">
    <w:name w:val="citation-784"/>
    <w:basedOn w:val="Paragrafoarenletra-tipolehenetsia"/>
    <w:rsid w:val="00C742C7"/>
  </w:style>
  <w:style w:type="character" w:styleId="citation-783" w:customStyle="1">
    <w:name w:val="citation-783"/>
    <w:basedOn w:val="Paragrafoarenletra-tipolehenetsia"/>
    <w:rsid w:val="00C742C7"/>
  </w:style>
  <w:style w:type="character" w:styleId="citation-782" w:customStyle="1">
    <w:name w:val="citation-782"/>
    <w:basedOn w:val="Paragrafoarenletra-tipolehenetsia"/>
    <w:rsid w:val="00C742C7"/>
  </w:style>
  <w:style w:type="character" w:styleId="citation-781" w:customStyle="1">
    <w:name w:val="citation-781"/>
    <w:basedOn w:val="Paragrafoarenletra-tipolehenetsia"/>
    <w:rsid w:val="00C742C7"/>
  </w:style>
  <w:style w:type="character" w:styleId="citation-780" w:customStyle="1">
    <w:name w:val="citation-780"/>
    <w:basedOn w:val="Paragrafoarenletra-tipolehenetsia"/>
    <w:rsid w:val="00C742C7"/>
  </w:style>
  <w:style w:type="character" w:styleId="citation-779" w:customStyle="1">
    <w:name w:val="citation-779"/>
    <w:basedOn w:val="Paragrafoarenletra-tipolehenetsia"/>
    <w:rsid w:val="00C742C7"/>
  </w:style>
  <w:style w:type="character" w:styleId="citation-778" w:customStyle="1">
    <w:name w:val="citation-778"/>
    <w:basedOn w:val="Paragrafoarenletra-tipolehenetsia"/>
    <w:rsid w:val="00C742C7"/>
  </w:style>
  <w:style w:type="character" w:styleId="citation-777" w:customStyle="1">
    <w:name w:val="citation-777"/>
    <w:basedOn w:val="Paragrafoarenletra-tipolehenetsia"/>
    <w:rsid w:val="00C742C7"/>
  </w:style>
  <w:style w:type="character" w:styleId="citation-776" w:customStyle="1">
    <w:name w:val="citation-776"/>
    <w:basedOn w:val="Paragrafoarenletra-tipolehenetsia"/>
    <w:rsid w:val="00C742C7"/>
  </w:style>
  <w:style w:type="character" w:styleId="citation-775" w:customStyle="1">
    <w:name w:val="citation-775"/>
    <w:basedOn w:val="Paragrafoarenletra-tipolehenetsia"/>
    <w:rsid w:val="00C742C7"/>
  </w:style>
  <w:style w:type="character" w:styleId="citation-774" w:customStyle="1">
    <w:name w:val="citation-774"/>
    <w:basedOn w:val="Paragrafoarenletra-tipolehenetsia"/>
    <w:rsid w:val="00C742C7"/>
  </w:style>
  <w:style w:type="character" w:styleId="citation-773" w:customStyle="1">
    <w:name w:val="citation-773"/>
    <w:basedOn w:val="Paragrafoarenletra-tipolehenetsia"/>
    <w:rsid w:val="00C742C7"/>
  </w:style>
  <w:style w:type="character" w:styleId="citation-772" w:customStyle="1">
    <w:name w:val="citation-772"/>
    <w:basedOn w:val="Paragrafoarenletra-tipolehenetsia"/>
    <w:rsid w:val="00C742C7"/>
  </w:style>
  <w:style w:type="character" w:styleId="citation-771" w:customStyle="1">
    <w:name w:val="citation-771"/>
    <w:basedOn w:val="Paragrafoarenletra-tipolehenetsia"/>
    <w:rsid w:val="00C742C7"/>
  </w:style>
  <w:style w:type="character" w:styleId="citation-770" w:customStyle="1">
    <w:name w:val="citation-770"/>
    <w:basedOn w:val="Paragrafoarenletra-tipolehenetsia"/>
    <w:rsid w:val="00C742C7"/>
  </w:style>
  <w:style w:type="character" w:styleId="citation-769" w:customStyle="1">
    <w:name w:val="citation-769"/>
    <w:basedOn w:val="Paragrafoarenletra-tipolehenetsia"/>
    <w:rsid w:val="00C742C7"/>
  </w:style>
  <w:style w:type="character" w:styleId="citation-768" w:customStyle="1">
    <w:name w:val="citation-768"/>
    <w:basedOn w:val="Paragrafoarenletra-tipolehenetsia"/>
    <w:rsid w:val="00C742C7"/>
  </w:style>
  <w:style w:type="character" w:styleId="citation-767" w:customStyle="1">
    <w:name w:val="citation-767"/>
    <w:basedOn w:val="Paragrafoarenletra-tipolehenetsia"/>
    <w:rsid w:val="00C742C7"/>
  </w:style>
  <w:style w:type="character" w:styleId="citation-766" w:customStyle="1">
    <w:name w:val="citation-766"/>
    <w:basedOn w:val="Paragrafoarenletra-tipolehenetsia"/>
    <w:rsid w:val="00C742C7"/>
  </w:style>
  <w:style w:type="character" w:styleId="citation-765" w:customStyle="1">
    <w:name w:val="citation-765"/>
    <w:basedOn w:val="Paragrafoarenletra-tipolehenetsia"/>
    <w:rsid w:val="00C742C7"/>
  </w:style>
  <w:style w:type="character" w:styleId="citation-764" w:customStyle="1">
    <w:name w:val="citation-764"/>
    <w:basedOn w:val="Paragrafoarenletra-tipolehenetsia"/>
    <w:rsid w:val="00C742C7"/>
  </w:style>
  <w:style w:type="character" w:styleId="citation-763" w:customStyle="1">
    <w:name w:val="citation-763"/>
    <w:basedOn w:val="Paragrafoarenletra-tipolehenetsia"/>
    <w:rsid w:val="00C742C7"/>
  </w:style>
  <w:style w:type="character" w:styleId="citation-762" w:customStyle="1">
    <w:name w:val="citation-762"/>
    <w:basedOn w:val="Paragrafoarenletra-tipolehenetsia"/>
    <w:rsid w:val="00C742C7"/>
  </w:style>
  <w:style w:type="character" w:styleId="citation-761" w:customStyle="1">
    <w:name w:val="citation-761"/>
    <w:basedOn w:val="Paragrafoarenletra-tipolehenetsia"/>
    <w:rsid w:val="00C742C7"/>
  </w:style>
  <w:style w:type="character" w:styleId="citation-760" w:customStyle="1">
    <w:name w:val="citation-760"/>
    <w:basedOn w:val="Paragrafoarenletra-tipolehenetsia"/>
    <w:rsid w:val="00C742C7"/>
  </w:style>
  <w:style w:type="character" w:styleId="citation-759" w:customStyle="1">
    <w:name w:val="citation-759"/>
    <w:basedOn w:val="Paragrafoarenletra-tipolehenetsia"/>
    <w:rsid w:val="00C742C7"/>
  </w:style>
  <w:style w:type="character" w:styleId="citation-758" w:customStyle="1">
    <w:name w:val="citation-758"/>
    <w:basedOn w:val="Paragrafoarenletra-tipolehenetsia"/>
    <w:rsid w:val="00C742C7"/>
  </w:style>
  <w:style w:type="character" w:styleId="citation-757" w:customStyle="1">
    <w:name w:val="citation-757"/>
    <w:basedOn w:val="Paragrafoarenletra-tipolehenetsia"/>
    <w:rsid w:val="00C742C7"/>
  </w:style>
  <w:style w:type="character" w:styleId="citation-756" w:customStyle="1">
    <w:name w:val="citation-756"/>
    <w:basedOn w:val="Paragrafoarenletra-tipolehenetsia"/>
    <w:rsid w:val="00C742C7"/>
  </w:style>
  <w:style w:type="character" w:styleId="citation-755" w:customStyle="1">
    <w:name w:val="citation-755"/>
    <w:basedOn w:val="Paragrafoarenletra-tipolehenetsia"/>
    <w:rsid w:val="00C742C7"/>
  </w:style>
  <w:style w:type="character" w:styleId="citation-754" w:customStyle="1">
    <w:name w:val="citation-754"/>
    <w:basedOn w:val="Paragrafoarenletra-tipolehenetsia"/>
    <w:rsid w:val="00C742C7"/>
  </w:style>
  <w:style w:type="character" w:styleId="citation-753" w:customStyle="1">
    <w:name w:val="citation-753"/>
    <w:basedOn w:val="Paragrafoarenletra-tipolehenetsia"/>
    <w:rsid w:val="00C742C7"/>
  </w:style>
  <w:style w:type="character" w:styleId="citation-752" w:customStyle="1">
    <w:name w:val="citation-752"/>
    <w:basedOn w:val="Paragrafoarenletra-tipolehenetsia"/>
    <w:rsid w:val="00C742C7"/>
  </w:style>
  <w:style w:type="character" w:styleId="citation-751" w:customStyle="1">
    <w:name w:val="citation-751"/>
    <w:basedOn w:val="Paragrafoarenletra-tipolehenetsia"/>
    <w:rsid w:val="00C742C7"/>
  </w:style>
  <w:style w:type="character" w:styleId="citation-750" w:customStyle="1">
    <w:name w:val="citation-750"/>
    <w:basedOn w:val="Paragrafoarenletra-tipolehenetsia"/>
    <w:rsid w:val="00C742C7"/>
  </w:style>
  <w:style w:type="character" w:styleId="citation-749" w:customStyle="1">
    <w:name w:val="citation-749"/>
    <w:basedOn w:val="Paragrafoarenletra-tipolehenetsia"/>
    <w:rsid w:val="00C742C7"/>
  </w:style>
  <w:style w:type="character" w:styleId="citation-748" w:customStyle="1">
    <w:name w:val="citation-748"/>
    <w:basedOn w:val="Paragrafoarenletra-tipolehenetsia"/>
    <w:rsid w:val="00C742C7"/>
  </w:style>
  <w:style w:type="character" w:styleId="citation-747" w:customStyle="1">
    <w:name w:val="citation-747"/>
    <w:basedOn w:val="Paragrafoarenletra-tipolehenetsia"/>
    <w:rsid w:val="00C742C7"/>
  </w:style>
  <w:style w:type="character" w:styleId="citation-746" w:customStyle="1">
    <w:name w:val="citation-746"/>
    <w:basedOn w:val="Paragrafoarenletra-tipolehenetsia"/>
    <w:rsid w:val="00C742C7"/>
  </w:style>
  <w:style w:type="character" w:styleId="citation-745" w:customStyle="1">
    <w:name w:val="citation-745"/>
    <w:basedOn w:val="Paragrafoarenletra-tipolehenetsia"/>
    <w:rsid w:val="00C742C7"/>
  </w:style>
  <w:style w:type="character" w:styleId="citation-744" w:customStyle="1">
    <w:name w:val="citation-744"/>
    <w:basedOn w:val="Paragrafoarenletra-tipolehenetsia"/>
    <w:rsid w:val="00C742C7"/>
  </w:style>
  <w:style w:type="character" w:styleId="citation-743" w:customStyle="1">
    <w:name w:val="citation-743"/>
    <w:basedOn w:val="Paragrafoarenletra-tipolehenetsia"/>
    <w:rsid w:val="00C742C7"/>
  </w:style>
  <w:style w:type="character" w:styleId="citation-742" w:customStyle="1">
    <w:name w:val="citation-742"/>
    <w:basedOn w:val="Paragrafoarenletra-tipolehenetsia"/>
    <w:rsid w:val="00C742C7"/>
  </w:style>
  <w:style w:type="character" w:styleId="citation-741" w:customStyle="1">
    <w:name w:val="citation-741"/>
    <w:basedOn w:val="Paragrafoarenletra-tipolehenetsia"/>
    <w:rsid w:val="00C742C7"/>
  </w:style>
  <w:style w:type="character" w:styleId="citation-740" w:customStyle="1">
    <w:name w:val="citation-740"/>
    <w:basedOn w:val="Paragrafoarenletra-tipolehenetsia"/>
    <w:rsid w:val="00C742C7"/>
  </w:style>
  <w:style w:type="character" w:styleId="citation-739" w:customStyle="1">
    <w:name w:val="citation-739"/>
    <w:basedOn w:val="Paragrafoarenletra-tipolehenetsia"/>
    <w:rsid w:val="00C742C7"/>
  </w:style>
  <w:style w:type="character" w:styleId="citation-738" w:customStyle="1">
    <w:name w:val="citation-738"/>
    <w:basedOn w:val="Paragrafoarenletra-tipolehenetsia"/>
    <w:rsid w:val="00C742C7"/>
  </w:style>
  <w:style w:type="character" w:styleId="citation-737" w:customStyle="1">
    <w:name w:val="citation-737"/>
    <w:basedOn w:val="Paragrafoarenletra-tipolehenetsia"/>
    <w:rsid w:val="00C742C7"/>
  </w:style>
  <w:style w:type="character" w:styleId="citation-736" w:customStyle="1">
    <w:name w:val="citation-736"/>
    <w:basedOn w:val="Paragrafoarenletra-tipolehenetsia"/>
    <w:rsid w:val="00C742C7"/>
  </w:style>
  <w:style w:type="character" w:styleId="citation-735" w:customStyle="1">
    <w:name w:val="citation-735"/>
    <w:basedOn w:val="Paragrafoarenletra-tipolehenetsia"/>
    <w:rsid w:val="00C742C7"/>
  </w:style>
  <w:style w:type="character" w:styleId="citation-734" w:customStyle="1">
    <w:name w:val="citation-734"/>
    <w:basedOn w:val="Paragrafoarenletra-tipolehenetsia"/>
    <w:rsid w:val="00C742C7"/>
  </w:style>
  <w:style w:type="character" w:styleId="citation-733" w:customStyle="1">
    <w:name w:val="citation-733"/>
    <w:basedOn w:val="Paragrafoarenletra-tipolehenetsia"/>
    <w:rsid w:val="00C742C7"/>
  </w:style>
  <w:style w:type="character" w:styleId="citation-732" w:customStyle="1">
    <w:name w:val="citation-732"/>
    <w:basedOn w:val="Paragrafoarenletra-tipolehenetsia"/>
    <w:rsid w:val="00C742C7"/>
  </w:style>
  <w:style w:type="character" w:styleId="citation-731" w:customStyle="1">
    <w:name w:val="citation-731"/>
    <w:basedOn w:val="Paragrafoarenletra-tipolehenetsia"/>
    <w:rsid w:val="00C742C7"/>
  </w:style>
  <w:style w:type="character" w:styleId="citation-730" w:customStyle="1">
    <w:name w:val="citation-730"/>
    <w:basedOn w:val="Paragrafoarenletra-tipolehenetsia"/>
    <w:rsid w:val="00C742C7"/>
  </w:style>
  <w:style w:type="character" w:styleId="citation-729" w:customStyle="1">
    <w:name w:val="citation-729"/>
    <w:basedOn w:val="Paragrafoarenletra-tipolehenetsia"/>
    <w:rsid w:val="00C742C7"/>
  </w:style>
  <w:style w:type="character" w:styleId="citation-728" w:customStyle="1">
    <w:name w:val="citation-728"/>
    <w:basedOn w:val="Paragrafoarenletra-tipolehenetsia"/>
    <w:rsid w:val="00C742C7"/>
  </w:style>
  <w:style w:type="character" w:styleId="citation-727" w:customStyle="1">
    <w:name w:val="citation-727"/>
    <w:basedOn w:val="Paragrafoarenletra-tipolehenetsia"/>
    <w:rsid w:val="00C742C7"/>
  </w:style>
  <w:style w:type="character" w:styleId="citation-726" w:customStyle="1">
    <w:name w:val="citation-726"/>
    <w:basedOn w:val="Paragrafoarenletra-tipolehenetsia"/>
    <w:rsid w:val="00C742C7"/>
  </w:style>
  <w:style w:type="character" w:styleId="citation-725" w:customStyle="1">
    <w:name w:val="citation-725"/>
    <w:basedOn w:val="Paragrafoarenletra-tipolehenetsia"/>
    <w:rsid w:val="00C742C7"/>
  </w:style>
  <w:style w:type="character" w:styleId="citation-724" w:customStyle="1">
    <w:name w:val="citation-724"/>
    <w:basedOn w:val="Paragrafoarenletra-tipolehenetsia"/>
    <w:rsid w:val="00C742C7"/>
  </w:style>
  <w:style w:type="character" w:styleId="citation-723" w:customStyle="1">
    <w:name w:val="citation-723"/>
    <w:basedOn w:val="Paragrafoarenletra-tipolehenetsia"/>
    <w:rsid w:val="00C742C7"/>
  </w:style>
  <w:style w:type="character" w:styleId="citation-722" w:customStyle="1">
    <w:name w:val="citation-722"/>
    <w:basedOn w:val="Paragrafoarenletra-tipolehenetsia"/>
    <w:rsid w:val="00C742C7"/>
  </w:style>
  <w:style w:type="character" w:styleId="citation-721" w:customStyle="1">
    <w:name w:val="citation-721"/>
    <w:basedOn w:val="Paragrafoarenletra-tipolehenetsia"/>
    <w:rsid w:val="00C742C7"/>
  </w:style>
  <w:style w:type="character" w:styleId="citation-720" w:customStyle="1">
    <w:name w:val="citation-720"/>
    <w:basedOn w:val="Paragrafoarenletra-tipolehenetsia"/>
    <w:rsid w:val="00C742C7"/>
  </w:style>
  <w:style w:type="character" w:styleId="citation-719" w:customStyle="1">
    <w:name w:val="citation-719"/>
    <w:basedOn w:val="Paragrafoarenletra-tipolehenetsia"/>
    <w:rsid w:val="00C742C7"/>
  </w:style>
  <w:style w:type="character" w:styleId="citation-718" w:customStyle="1">
    <w:name w:val="citation-718"/>
    <w:basedOn w:val="Paragrafoarenletra-tipolehenetsia"/>
    <w:rsid w:val="00C742C7"/>
  </w:style>
  <w:style w:type="character" w:styleId="citation-717" w:customStyle="1">
    <w:name w:val="citation-717"/>
    <w:basedOn w:val="Paragrafoarenletra-tipolehenetsia"/>
    <w:rsid w:val="00C742C7"/>
  </w:style>
  <w:style w:type="character" w:styleId="citation-716" w:customStyle="1">
    <w:name w:val="citation-716"/>
    <w:basedOn w:val="Paragrafoarenletra-tipolehenetsia"/>
    <w:rsid w:val="00C742C7"/>
  </w:style>
  <w:style w:type="character" w:styleId="citation-715" w:customStyle="1">
    <w:name w:val="citation-715"/>
    <w:basedOn w:val="Paragrafoarenletra-tipolehenetsia"/>
    <w:rsid w:val="00C742C7"/>
  </w:style>
  <w:style w:type="character" w:styleId="citation-714" w:customStyle="1">
    <w:name w:val="citation-714"/>
    <w:basedOn w:val="Paragrafoarenletra-tipolehenetsia"/>
    <w:rsid w:val="00C742C7"/>
  </w:style>
  <w:style w:type="character" w:styleId="citation-713" w:customStyle="1">
    <w:name w:val="citation-713"/>
    <w:basedOn w:val="Paragrafoarenletra-tipolehenetsia"/>
    <w:rsid w:val="00C742C7"/>
  </w:style>
  <w:style w:type="character" w:styleId="citation-712" w:customStyle="1">
    <w:name w:val="citation-712"/>
    <w:basedOn w:val="Paragrafoarenletra-tipolehenetsia"/>
    <w:rsid w:val="00C742C7"/>
  </w:style>
  <w:style w:type="character" w:styleId="citation-711" w:customStyle="1">
    <w:name w:val="citation-711"/>
    <w:basedOn w:val="Paragrafoarenletra-tipolehenetsia"/>
    <w:rsid w:val="00C742C7"/>
  </w:style>
  <w:style w:type="character" w:styleId="citation-710" w:customStyle="1">
    <w:name w:val="citation-710"/>
    <w:basedOn w:val="Paragrafoarenletra-tipolehenetsia"/>
    <w:rsid w:val="00C742C7"/>
  </w:style>
  <w:style w:type="character" w:styleId="citation-709" w:customStyle="1">
    <w:name w:val="citation-709"/>
    <w:basedOn w:val="Paragrafoarenletra-tipolehenetsia"/>
    <w:rsid w:val="00C742C7"/>
  </w:style>
  <w:style w:type="character" w:styleId="citation-708" w:customStyle="1">
    <w:name w:val="citation-708"/>
    <w:basedOn w:val="Paragrafoarenletra-tipolehenetsia"/>
    <w:rsid w:val="00C742C7"/>
  </w:style>
  <w:style w:type="character" w:styleId="citation-707" w:customStyle="1">
    <w:name w:val="citation-707"/>
    <w:basedOn w:val="Paragrafoarenletra-tipolehenetsia"/>
    <w:rsid w:val="00C742C7"/>
  </w:style>
  <w:style w:type="character" w:styleId="citation-706" w:customStyle="1">
    <w:name w:val="citation-706"/>
    <w:basedOn w:val="Paragrafoarenletra-tipolehenetsia"/>
    <w:rsid w:val="00C742C7"/>
  </w:style>
  <w:style w:type="character" w:styleId="citation-705" w:customStyle="1">
    <w:name w:val="citation-705"/>
    <w:basedOn w:val="Paragrafoarenletra-tipolehenetsia"/>
    <w:rsid w:val="00C742C7"/>
  </w:style>
  <w:style w:type="character" w:styleId="citation-704" w:customStyle="1">
    <w:name w:val="citation-704"/>
    <w:basedOn w:val="Paragrafoarenletra-tipolehenetsia"/>
    <w:rsid w:val="00C742C7"/>
  </w:style>
  <w:style w:type="character" w:styleId="citation-703" w:customStyle="1">
    <w:name w:val="citation-703"/>
    <w:basedOn w:val="Paragrafoarenletra-tipolehenetsia"/>
    <w:rsid w:val="00C742C7"/>
  </w:style>
  <w:style w:type="character" w:styleId="citation-702" w:customStyle="1">
    <w:name w:val="citation-702"/>
    <w:basedOn w:val="Paragrafoarenletra-tipolehenetsia"/>
    <w:rsid w:val="00C742C7"/>
  </w:style>
  <w:style w:type="character" w:styleId="citation-701" w:customStyle="1">
    <w:name w:val="citation-701"/>
    <w:basedOn w:val="Paragrafoarenletra-tipolehenetsia"/>
    <w:rsid w:val="00C742C7"/>
  </w:style>
  <w:style w:type="character" w:styleId="citation-700" w:customStyle="1">
    <w:name w:val="citation-700"/>
    <w:basedOn w:val="Paragrafoarenletra-tipolehenetsia"/>
    <w:rsid w:val="00C742C7"/>
  </w:style>
  <w:style w:type="character" w:styleId="citation-699" w:customStyle="1">
    <w:name w:val="citation-699"/>
    <w:basedOn w:val="Paragrafoarenletra-tipolehenetsia"/>
    <w:rsid w:val="00C742C7"/>
  </w:style>
  <w:style w:type="character" w:styleId="citation-698" w:customStyle="1">
    <w:name w:val="citation-698"/>
    <w:basedOn w:val="Paragrafoarenletra-tipolehenetsia"/>
    <w:rsid w:val="00C742C7"/>
  </w:style>
  <w:style w:type="character" w:styleId="citation-697" w:customStyle="1">
    <w:name w:val="citation-697"/>
    <w:basedOn w:val="Paragrafoarenletra-tipolehenetsia"/>
    <w:rsid w:val="00C742C7"/>
  </w:style>
  <w:style w:type="character" w:styleId="citation-696" w:customStyle="1">
    <w:name w:val="citation-696"/>
    <w:basedOn w:val="Paragrafoarenletra-tipolehenetsia"/>
    <w:rsid w:val="00C742C7"/>
  </w:style>
  <w:style w:type="character" w:styleId="citation-695" w:customStyle="1">
    <w:name w:val="citation-695"/>
    <w:basedOn w:val="Paragrafoarenletra-tipolehenetsia"/>
    <w:rsid w:val="00C742C7"/>
  </w:style>
  <w:style w:type="character" w:styleId="citation-694" w:customStyle="1">
    <w:name w:val="citation-694"/>
    <w:basedOn w:val="Paragrafoarenletra-tipolehenetsia"/>
    <w:rsid w:val="00C742C7"/>
  </w:style>
  <w:style w:type="character" w:styleId="citation-693" w:customStyle="1">
    <w:name w:val="citation-693"/>
    <w:basedOn w:val="Paragrafoarenletra-tipolehenetsia"/>
    <w:rsid w:val="00C742C7"/>
  </w:style>
  <w:style w:type="character" w:styleId="citation-692" w:customStyle="1">
    <w:name w:val="citation-692"/>
    <w:basedOn w:val="Paragrafoarenletra-tipolehenetsia"/>
    <w:rsid w:val="00C742C7"/>
  </w:style>
  <w:style w:type="character" w:styleId="citation-691" w:customStyle="1">
    <w:name w:val="citation-691"/>
    <w:basedOn w:val="Paragrafoarenletra-tipolehenetsia"/>
    <w:rsid w:val="00C742C7"/>
  </w:style>
  <w:style w:type="character" w:styleId="TarterikezKar" w:customStyle="1">
    <w:name w:val="Tarterik ez Kar"/>
    <w:basedOn w:val="Paragrafoarenletra-tipolehenetsia"/>
    <w:link w:val="Tarterikez"/>
    <w:uiPriority w:val="1"/>
    <w:rsid w:val="005E4B8F"/>
  </w:style>
  <w:style w:type="paragraph" w:styleId="EA2">
    <w:name w:val="toc 2"/>
    <w:basedOn w:val="Normala"/>
    <w:next w:val="Normala"/>
    <w:autoRedefine/>
    <w:uiPriority w:val="39"/>
    <w:unhideWhenUsed/>
    <w:rsid w:val="00721D1A"/>
    <w:pPr>
      <w:spacing w:after="100" w:line="259" w:lineRule="auto"/>
      <w:ind w:left="220"/>
    </w:pPr>
    <w:rPr>
      <w:rFonts w:cs="Times New Roman"/>
      <w:lang w:val="eu-ES" w:eastAsia="eu-ES"/>
    </w:rPr>
  </w:style>
  <w:style w:type="paragraph" w:styleId="EA1">
    <w:name w:val="toc 1"/>
    <w:basedOn w:val="Normala"/>
    <w:next w:val="Normala"/>
    <w:autoRedefine/>
    <w:uiPriority w:val="39"/>
    <w:unhideWhenUsed/>
    <w:rsid w:val="00721D1A"/>
    <w:pPr>
      <w:spacing w:after="100" w:line="259" w:lineRule="auto"/>
    </w:pPr>
    <w:rPr>
      <w:rFonts w:cs="Times New Roman"/>
      <w:lang w:val="eu-ES" w:eastAsia="eu-ES"/>
    </w:rPr>
  </w:style>
  <w:style w:type="paragraph" w:styleId="EA3">
    <w:name w:val="toc 3"/>
    <w:basedOn w:val="Normala"/>
    <w:next w:val="Normala"/>
    <w:autoRedefine/>
    <w:uiPriority w:val="39"/>
    <w:unhideWhenUsed/>
    <w:rsid w:val="00721D1A"/>
    <w:pPr>
      <w:spacing w:after="100" w:line="259" w:lineRule="auto"/>
      <w:ind w:left="440"/>
    </w:pPr>
    <w:rPr>
      <w:rFonts w:cs="Times New Roman"/>
      <w:lang w:val="eu-ES" w:eastAsia="eu-ES"/>
    </w:rPr>
  </w:style>
  <w:style w:type="table" w:styleId="5sareta-taulailuna-1enfasia">
    <w:name w:val="Grid Table 5 Dark Accent 1"/>
    <w:basedOn w:val="Taulanormala"/>
    <w:uiPriority w:val="50"/>
    <w:rsid w:val="00D3238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E5F1"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4sareta-taula-1enfasia">
    <w:name w:val="Grid Table 4 Accent 1"/>
    <w:basedOn w:val="Taulanormala"/>
    <w:uiPriority w:val="49"/>
    <w:rsid w:val="00D3238E"/>
    <w:pPr>
      <w:spacing w:after="0" w:line="240" w:lineRule="auto"/>
    </w:p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blPr/>
      <w:tcPr>
        <w:tcBorders>
          <w:top w:val="double" w:color="4F81BD" w:themeColor="accent1" w:sz="4" w:space="0"/>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whitespace-normal" w:customStyle="1">
    <w:name w:val="whitespace-normal"/>
    <w:basedOn w:val="Normala"/>
    <w:rsid w:val="001850E1"/>
    <w:pPr>
      <w:spacing w:before="100" w:beforeAutospacing="1" w:after="100" w:afterAutospacing="1" w:line="240" w:lineRule="auto"/>
    </w:pPr>
    <w:rPr>
      <w:rFonts w:ascii="Times New Roman" w:hAnsi="Times New Roman" w:eastAsia="Times New Roman" w:cs="Times New Roman"/>
      <w:sz w:val="24"/>
      <w:szCs w:val="24"/>
      <w:lang w:val="eu-ES" w:eastAsia="eu-ES"/>
    </w:rPr>
  </w:style>
  <w:style w:type="paragraph" w:styleId="textogeneral" w:customStyle="1">
    <w:name w:val="texto general"/>
    <w:basedOn w:val="Normala"/>
    <w:rsid w:val="005B7239"/>
    <w:pPr>
      <w:widowControl w:val="0"/>
      <w:suppressAutoHyphens/>
      <w:overflowPunct w:val="0"/>
      <w:autoSpaceDE w:val="0"/>
      <w:spacing w:before="120" w:after="120" w:line="240" w:lineRule="auto"/>
      <w:ind w:left="540" w:right="180"/>
      <w:textAlignment w:val="baseline"/>
    </w:pPr>
    <w:rPr>
      <w:rFonts w:ascii="Verdana" w:hAnsi="Verdana" w:eastAsia="Times New Roman" w:cs="Times New Roman"/>
      <w:kern w:val="1"/>
      <w:sz w:val="18"/>
      <w:lang w:val="es-E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641085">
      <w:bodyDiv w:val="1"/>
      <w:marLeft w:val="0"/>
      <w:marRight w:val="0"/>
      <w:marTop w:val="0"/>
      <w:marBottom w:val="0"/>
      <w:divBdr>
        <w:top w:val="none" w:sz="0" w:space="0" w:color="auto"/>
        <w:left w:val="none" w:sz="0" w:space="0" w:color="auto"/>
        <w:bottom w:val="none" w:sz="0" w:space="0" w:color="auto"/>
        <w:right w:val="none" w:sz="0" w:space="0" w:color="auto"/>
      </w:divBdr>
      <w:divsChild>
        <w:div w:id="1280844215">
          <w:marLeft w:val="-225"/>
          <w:marRight w:val="-225"/>
          <w:marTop w:val="0"/>
          <w:marBottom w:val="0"/>
          <w:divBdr>
            <w:top w:val="none" w:sz="0" w:space="0" w:color="auto"/>
            <w:left w:val="none" w:sz="0" w:space="0" w:color="auto"/>
            <w:bottom w:val="none" w:sz="0" w:space="0" w:color="auto"/>
            <w:right w:val="none" w:sz="0" w:space="0" w:color="auto"/>
          </w:divBdr>
          <w:divsChild>
            <w:div w:id="57470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78155">
      <w:bodyDiv w:val="1"/>
      <w:marLeft w:val="0"/>
      <w:marRight w:val="0"/>
      <w:marTop w:val="0"/>
      <w:marBottom w:val="0"/>
      <w:divBdr>
        <w:top w:val="none" w:sz="0" w:space="0" w:color="auto"/>
        <w:left w:val="none" w:sz="0" w:space="0" w:color="auto"/>
        <w:bottom w:val="none" w:sz="0" w:space="0" w:color="auto"/>
        <w:right w:val="none" w:sz="0" w:space="0" w:color="auto"/>
      </w:divBdr>
    </w:div>
    <w:div w:id="140923150">
      <w:bodyDiv w:val="1"/>
      <w:marLeft w:val="0"/>
      <w:marRight w:val="0"/>
      <w:marTop w:val="0"/>
      <w:marBottom w:val="0"/>
      <w:divBdr>
        <w:top w:val="none" w:sz="0" w:space="0" w:color="auto"/>
        <w:left w:val="none" w:sz="0" w:space="0" w:color="auto"/>
        <w:bottom w:val="none" w:sz="0" w:space="0" w:color="auto"/>
        <w:right w:val="none" w:sz="0" w:space="0" w:color="auto"/>
      </w:divBdr>
      <w:divsChild>
        <w:div w:id="596254589">
          <w:marLeft w:val="-225"/>
          <w:marRight w:val="-225"/>
          <w:marTop w:val="0"/>
          <w:marBottom w:val="0"/>
          <w:divBdr>
            <w:top w:val="none" w:sz="0" w:space="0" w:color="auto"/>
            <w:left w:val="none" w:sz="0" w:space="0" w:color="auto"/>
            <w:bottom w:val="none" w:sz="0" w:space="0" w:color="auto"/>
            <w:right w:val="none" w:sz="0" w:space="0" w:color="auto"/>
          </w:divBdr>
          <w:divsChild>
            <w:div w:id="108542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67989">
      <w:bodyDiv w:val="1"/>
      <w:marLeft w:val="0"/>
      <w:marRight w:val="0"/>
      <w:marTop w:val="0"/>
      <w:marBottom w:val="0"/>
      <w:divBdr>
        <w:top w:val="none" w:sz="0" w:space="0" w:color="auto"/>
        <w:left w:val="none" w:sz="0" w:space="0" w:color="auto"/>
        <w:bottom w:val="none" w:sz="0" w:space="0" w:color="auto"/>
        <w:right w:val="none" w:sz="0" w:space="0" w:color="auto"/>
      </w:divBdr>
    </w:div>
    <w:div w:id="201094383">
      <w:bodyDiv w:val="1"/>
      <w:marLeft w:val="0"/>
      <w:marRight w:val="0"/>
      <w:marTop w:val="0"/>
      <w:marBottom w:val="0"/>
      <w:divBdr>
        <w:top w:val="none" w:sz="0" w:space="0" w:color="auto"/>
        <w:left w:val="none" w:sz="0" w:space="0" w:color="auto"/>
        <w:bottom w:val="none" w:sz="0" w:space="0" w:color="auto"/>
        <w:right w:val="none" w:sz="0" w:space="0" w:color="auto"/>
      </w:divBdr>
    </w:div>
    <w:div w:id="405348958">
      <w:bodyDiv w:val="1"/>
      <w:marLeft w:val="0"/>
      <w:marRight w:val="0"/>
      <w:marTop w:val="0"/>
      <w:marBottom w:val="0"/>
      <w:divBdr>
        <w:top w:val="none" w:sz="0" w:space="0" w:color="auto"/>
        <w:left w:val="none" w:sz="0" w:space="0" w:color="auto"/>
        <w:bottom w:val="none" w:sz="0" w:space="0" w:color="auto"/>
        <w:right w:val="none" w:sz="0" w:space="0" w:color="auto"/>
      </w:divBdr>
    </w:div>
    <w:div w:id="458963040">
      <w:bodyDiv w:val="1"/>
      <w:marLeft w:val="0"/>
      <w:marRight w:val="0"/>
      <w:marTop w:val="0"/>
      <w:marBottom w:val="0"/>
      <w:divBdr>
        <w:top w:val="none" w:sz="0" w:space="0" w:color="auto"/>
        <w:left w:val="none" w:sz="0" w:space="0" w:color="auto"/>
        <w:bottom w:val="none" w:sz="0" w:space="0" w:color="auto"/>
        <w:right w:val="none" w:sz="0" w:space="0" w:color="auto"/>
      </w:divBdr>
    </w:div>
    <w:div w:id="496264949">
      <w:bodyDiv w:val="1"/>
      <w:marLeft w:val="0"/>
      <w:marRight w:val="0"/>
      <w:marTop w:val="0"/>
      <w:marBottom w:val="0"/>
      <w:divBdr>
        <w:top w:val="none" w:sz="0" w:space="0" w:color="auto"/>
        <w:left w:val="none" w:sz="0" w:space="0" w:color="auto"/>
        <w:bottom w:val="none" w:sz="0" w:space="0" w:color="auto"/>
        <w:right w:val="none" w:sz="0" w:space="0" w:color="auto"/>
      </w:divBdr>
      <w:divsChild>
        <w:div w:id="1533112862">
          <w:marLeft w:val="-225"/>
          <w:marRight w:val="-225"/>
          <w:marTop w:val="0"/>
          <w:marBottom w:val="0"/>
          <w:divBdr>
            <w:top w:val="none" w:sz="0" w:space="0" w:color="auto"/>
            <w:left w:val="none" w:sz="0" w:space="0" w:color="auto"/>
            <w:bottom w:val="none" w:sz="0" w:space="0" w:color="auto"/>
            <w:right w:val="none" w:sz="0" w:space="0" w:color="auto"/>
          </w:divBdr>
          <w:divsChild>
            <w:div w:id="113598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875285">
      <w:bodyDiv w:val="1"/>
      <w:marLeft w:val="0"/>
      <w:marRight w:val="0"/>
      <w:marTop w:val="0"/>
      <w:marBottom w:val="0"/>
      <w:divBdr>
        <w:top w:val="none" w:sz="0" w:space="0" w:color="auto"/>
        <w:left w:val="none" w:sz="0" w:space="0" w:color="auto"/>
        <w:bottom w:val="none" w:sz="0" w:space="0" w:color="auto"/>
        <w:right w:val="none" w:sz="0" w:space="0" w:color="auto"/>
      </w:divBdr>
    </w:div>
    <w:div w:id="880703258">
      <w:bodyDiv w:val="1"/>
      <w:marLeft w:val="0"/>
      <w:marRight w:val="0"/>
      <w:marTop w:val="0"/>
      <w:marBottom w:val="0"/>
      <w:divBdr>
        <w:top w:val="none" w:sz="0" w:space="0" w:color="auto"/>
        <w:left w:val="none" w:sz="0" w:space="0" w:color="auto"/>
        <w:bottom w:val="none" w:sz="0" w:space="0" w:color="auto"/>
        <w:right w:val="none" w:sz="0" w:space="0" w:color="auto"/>
      </w:divBdr>
    </w:div>
    <w:div w:id="932204760">
      <w:bodyDiv w:val="1"/>
      <w:marLeft w:val="0"/>
      <w:marRight w:val="0"/>
      <w:marTop w:val="0"/>
      <w:marBottom w:val="0"/>
      <w:divBdr>
        <w:top w:val="none" w:sz="0" w:space="0" w:color="auto"/>
        <w:left w:val="none" w:sz="0" w:space="0" w:color="auto"/>
        <w:bottom w:val="none" w:sz="0" w:space="0" w:color="auto"/>
        <w:right w:val="none" w:sz="0" w:space="0" w:color="auto"/>
      </w:divBdr>
    </w:div>
    <w:div w:id="1004430997">
      <w:bodyDiv w:val="1"/>
      <w:marLeft w:val="0"/>
      <w:marRight w:val="0"/>
      <w:marTop w:val="0"/>
      <w:marBottom w:val="0"/>
      <w:divBdr>
        <w:top w:val="none" w:sz="0" w:space="0" w:color="auto"/>
        <w:left w:val="none" w:sz="0" w:space="0" w:color="auto"/>
        <w:bottom w:val="none" w:sz="0" w:space="0" w:color="auto"/>
        <w:right w:val="none" w:sz="0" w:space="0" w:color="auto"/>
      </w:divBdr>
    </w:div>
    <w:div w:id="1115979062">
      <w:bodyDiv w:val="1"/>
      <w:marLeft w:val="0"/>
      <w:marRight w:val="0"/>
      <w:marTop w:val="0"/>
      <w:marBottom w:val="0"/>
      <w:divBdr>
        <w:top w:val="none" w:sz="0" w:space="0" w:color="auto"/>
        <w:left w:val="none" w:sz="0" w:space="0" w:color="auto"/>
        <w:bottom w:val="none" w:sz="0" w:space="0" w:color="auto"/>
        <w:right w:val="none" w:sz="0" w:space="0" w:color="auto"/>
      </w:divBdr>
    </w:div>
    <w:div w:id="1129737329">
      <w:bodyDiv w:val="1"/>
      <w:marLeft w:val="0"/>
      <w:marRight w:val="0"/>
      <w:marTop w:val="0"/>
      <w:marBottom w:val="0"/>
      <w:divBdr>
        <w:top w:val="none" w:sz="0" w:space="0" w:color="auto"/>
        <w:left w:val="none" w:sz="0" w:space="0" w:color="auto"/>
        <w:bottom w:val="none" w:sz="0" w:space="0" w:color="auto"/>
        <w:right w:val="none" w:sz="0" w:space="0" w:color="auto"/>
      </w:divBdr>
      <w:divsChild>
        <w:div w:id="926037141">
          <w:marLeft w:val="-225"/>
          <w:marRight w:val="-225"/>
          <w:marTop w:val="0"/>
          <w:marBottom w:val="0"/>
          <w:divBdr>
            <w:top w:val="none" w:sz="0" w:space="0" w:color="auto"/>
            <w:left w:val="none" w:sz="0" w:space="0" w:color="auto"/>
            <w:bottom w:val="none" w:sz="0" w:space="0" w:color="auto"/>
            <w:right w:val="none" w:sz="0" w:space="0" w:color="auto"/>
          </w:divBdr>
          <w:divsChild>
            <w:div w:id="11238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656200">
      <w:bodyDiv w:val="1"/>
      <w:marLeft w:val="0"/>
      <w:marRight w:val="0"/>
      <w:marTop w:val="0"/>
      <w:marBottom w:val="0"/>
      <w:divBdr>
        <w:top w:val="none" w:sz="0" w:space="0" w:color="auto"/>
        <w:left w:val="none" w:sz="0" w:space="0" w:color="auto"/>
        <w:bottom w:val="none" w:sz="0" w:space="0" w:color="auto"/>
        <w:right w:val="none" w:sz="0" w:space="0" w:color="auto"/>
      </w:divBdr>
    </w:div>
    <w:div w:id="1176842019">
      <w:bodyDiv w:val="1"/>
      <w:marLeft w:val="0"/>
      <w:marRight w:val="0"/>
      <w:marTop w:val="0"/>
      <w:marBottom w:val="0"/>
      <w:divBdr>
        <w:top w:val="none" w:sz="0" w:space="0" w:color="auto"/>
        <w:left w:val="none" w:sz="0" w:space="0" w:color="auto"/>
        <w:bottom w:val="none" w:sz="0" w:space="0" w:color="auto"/>
        <w:right w:val="none" w:sz="0" w:space="0" w:color="auto"/>
      </w:divBdr>
    </w:div>
    <w:div w:id="1192063585">
      <w:bodyDiv w:val="1"/>
      <w:marLeft w:val="0"/>
      <w:marRight w:val="0"/>
      <w:marTop w:val="0"/>
      <w:marBottom w:val="0"/>
      <w:divBdr>
        <w:top w:val="none" w:sz="0" w:space="0" w:color="auto"/>
        <w:left w:val="none" w:sz="0" w:space="0" w:color="auto"/>
        <w:bottom w:val="none" w:sz="0" w:space="0" w:color="auto"/>
        <w:right w:val="none" w:sz="0" w:space="0" w:color="auto"/>
      </w:divBdr>
    </w:div>
    <w:div w:id="1339652988">
      <w:bodyDiv w:val="1"/>
      <w:marLeft w:val="0"/>
      <w:marRight w:val="0"/>
      <w:marTop w:val="0"/>
      <w:marBottom w:val="0"/>
      <w:divBdr>
        <w:top w:val="none" w:sz="0" w:space="0" w:color="auto"/>
        <w:left w:val="none" w:sz="0" w:space="0" w:color="auto"/>
        <w:bottom w:val="none" w:sz="0" w:space="0" w:color="auto"/>
        <w:right w:val="none" w:sz="0" w:space="0" w:color="auto"/>
      </w:divBdr>
    </w:div>
    <w:div w:id="1497839747">
      <w:bodyDiv w:val="1"/>
      <w:marLeft w:val="0"/>
      <w:marRight w:val="0"/>
      <w:marTop w:val="0"/>
      <w:marBottom w:val="0"/>
      <w:divBdr>
        <w:top w:val="none" w:sz="0" w:space="0" w:color="auto"/>
        <w:left w:val="none" w:sz="0" w:space="0" w:color="auto"/>
        <w:bottom w:val="none" w:sz="0" w:space="0" w:color="auto"/>
        <w:right w:val="none" w:sz="0" w:space="0" w:color="auto"/>
      </w:divBdr>
    </w:div>
    <w:div w:id="1501581421">
      <w:bodyDiv w:val="1"/>
      <w:marLeft w:val="0"/>
      <w:marRight w:val="0"/>
      <w:marTop w:val="0"/>
      <w:marBottom w:val="0"/>
      <w:divBdr>
        <w:top w:val="none" w:sz="0" w:space="0" w:color="auto"/>
        <w:left w:val="none" w:sz="0" w:space="0" w:color="auto"/>
        <w:bottom w:val="none" w:sz="0" w:space="0" w:color="auto"/>
        <w:right w:val="none" w:sz="0" w:space="0" w:color="auto"/>
      </w:divBdr>
    </w:div>
    <w:div w:id="1552767182">
      <w:bodyDiv w:val="1"/>
      <w:marLeft w:val="0"/>
      <w:marRight w:val="0"/>
      <w:marTop w:val="0"/>
      <w:marBottom w:val="0"/>
      <w:divBdr>
        <w:top w:val="none" w:sz="0" w:space="0" w:color="auto"/>
        <w:left w:val="none" w:sz="0" w:space="0" w:color="auto"/>
        <w:bottom w:val="none" w:sz="0" w:space="0" w:color="auto"/>
        <w:right w:val="none" w:sz="0" w:space="0" w:color="auto"/>
      </w:divBdr>
    </w:div>
    <w:div w:id="1640839051">
      <w:bodyDiv w:val="1"/>
      <w:marLeft w:val="0"/>
      <w:marRight w:val="0"/>
      <w:marTop w:val="0"/>
      <w:marBottom w:val="0"/>
      <w:divBdr>
        <w:top w:val="none" w:sz="0" w:space="0" w:color="auto"/>
        <w:left w:val="none" w:sz="0" w:space="0" w:color="auto"/>
        <w:bottom w:val="none" w:sz="0" w:space="0" w:color="auto"/>
        <w:right w:val="none" w:sz="0" w:space="0" w:color="auto"/>
      </w:divBdr>
    </w:div>
    <w:div w:id="1729112420">
      <w:bodyDiv w:val="1"/>
      <w:marLeft w:val="0"/>
      <w:marRight w:val="0"/>
      <w:marTop w:val="0"/>
      <w:marBottom w:val="0"/>
      <w:divBdr>
        <w:top w:val="none" w:sz="0" w:space="0" w:color="auto"/>
        <w:left w:val="none" w:sz="0" w:space="0" w:color="auto"/>
        <w:bottom w:val="none" w:sz="0" w:space="0" w:color="auto"/>
        <w:right w:val="none" w:sz="0" w:space="0" w:color="auto"/>
      </w:divBdr>
    </w:div>
    <w:div w:id="1759402318">
      <w:bodyDiv w:val="1"/>
      <w:marLeft w:val="0"/>
      <w:marRight w:val="0"/>
      <w:marTop w:val="0"/>
      <w:marBottom w:val="0"/>
      <w:divBdr>
        <w:top w:val="none" w:sz="0" w:space="0" w:color="auto"/>
        <w:left w:val="none" w:sz="0" w:space="0" w:color="auto"/>
        <w:bottom w:val="none" w:sz="0" w:space="0" w:color="auto"/>
        <w:right w:val="none" w:sz="0" w:space="0" w:color="auto"/>
      </w:divBdr>
    </w:div>
    <w:div w:id="1772622678">
      <w:bodyDiv w:val="1"/>
      <w:marLeft w:val="0"/>
      <w:marRight w:val="0"/>
      <w:marTop w:val="0"/>
      <w:marBottom w:val="0"/>
      <w:divBdr>
        <w:top w:val="none" w:sz="0" w:space="0" w:color="auto"/>
        <w:left w:val="none" w:sz="0" w:space="0" w:color="auto"/>
        <w:bottom w:val="none" w:sz="0" w:space="0" w:color="auto"/>
        <w:right w:val="none" w:sz="0" w:space="0" w:color="auto"/>
      </w:divBdr>
    </w:div>
    <w:div w:id="1808472332">
      <w:bodyDiv w:val="1"/>
      <w:marLeft w:val="0"/>
      <w:marRight w:val="0"/>
      <w:marTop w:val="0"/>
      <w:marBottom w:val="0"/>
      <w:divBdr>
        <w:top w:val="none" w:sz="0" w:space="0" w:color="auto"/>
        <w:left w:val="none" w:sz="0" w:space="0" w:color="auto"/>
        <w:bottom w:val="none" w:sz="0" w:space="0" w:color="auto"/>
        <w:right w:val="none" w:sz="0" w:space="0" w:color="auto"/>
      </w:divBdr>
      <w:divsChild>
        <w:div w:id="1270430316">
          <w:marLeft w:val="-225"/>
          <w:marRight w:val="-225"/>
          <w:marTop w:val="0"/>
          <w:marBottom w:val="0"/>
          <w:divBdr>
            <w:top w:val="none" w:sz="0" w:space="0" w:color="auto"/>
            <w:left w:val="none" w:sz="0" w:space="0" w:color="auto"/>
            <w:bottom w:val="none" w:sz="0" w:space="0" w:color="auto"/>
            <w:right w:val="none" w:sz="0" w:space="0" w:color="auto"/>
          </w:divBdr>
          <w:divsChild>
            <w:div w:id="159216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057165">
      <w:bodyDiv w:val="1"/>
      <w:marLeft w:val="0"/>
      <w:marRight w:val="0"/>
      <w:marTop w:val="0"/>
      <w:marBottom w:val="0"/>
      <w:divBdr>
        <w:top w:val="none" w:sz="0" w:space="0" w:color="auto"/>
        <w:left w:val="none" w:sz="0" w:space="0" w:color="auto"/>
        <w:bottom w:val="none" w:sz="0" w:space="0" w:color="auto"/>
        <w:right w:val="none" w:sz="0" w:space="0" w:color="auto"/>
      </w:divBdr>
    </w:div>
    <w:div w:id="1862234312">
      <w:bodyDiv w:val="1"/>
      <w:marLeft w:val="0"/>
      <w:marRight w:val="0"/>
      <w:marTop w:val="0"/>
      <w:marBottom w:val="0"/>
      <w:divBdr>
        <w:top w:val="none" w:sz="0" w:space="0" w:color="auto"/>
        <w:left w:val="none" w:sz="0" w:space="0" w:color="auto"/>
        <w:bottom w:val="none" w:sz="0" w:space="0" w:color="auto"/>
        <w:right w:val="none" w:sz="0" w:space="0" w:color="auto"/>
      </w:divBdr>
    </w:div>
    <w:div w:id="1938906952">
      <w:bodyDiv w:val="1"/>
      <w:marLeft w:val="0"/>
      <w:marRight w:val="0"/>
      <w:marTop w:val="0"/>
      <w:marBottom w:val="0"/>
      <w:divBdr>
        <w:top w:val="none" w:sz="0" w:space="0" w:color="auto"/>
        <w:left w:val="none" w:sz="0" w:space="0" w:color="auto"/>
        <w:bottom w:val="none" w:sz="0" w:space="0" w:color="auto"/>
        <w:right w:val="none" w:sz="0" w:space="0" w:color="auto"/>
      </w:divBdr>
    </w:div>
    <w:div w:id="1957062509">
      <w:bodyDiv w:val="1"/>
      <w:marLeft w:val="0"/>
      <w:marRight w:val="0"/>
      <w:marTop w:val="0"/>
      <w:marBottom w:val="0"/>
      <w:divBdr>
        <w:top w:val="none" w:sz="0" w:space="0" w:color="auto"/>
        <w:left w:val="none" w:sz="0" w:space="0" w:color="auto"/>
        <w:bottom w:val="none" w:sz="0" w:space="0" w:color="auto"/>
        <w:right w:val="none" w:sz="0" w:space="0" w:color="auto"/>
      </w:divBdr>
      <w:divsChild>
        <w:div w:id="1901399347">
          <w:marLeft w:val="-225"/>
          <w:marRight w:val="-225"/>
          <w:marTop w:val="0"/>
          <w:marBottom w:val="0"/>
          <w:divBdr>
            <w:top w:val="none" w:sz="0" w:space="0" w:color="auto"/>
            <w:left w:val="none" w:sz="0" w:space="0" w:color="auto"/>
            <w:bottom w:val="none" w:sz="0" w:space="0" w:color="auto"/>
            <w:right w:val="none" w:sz="0" w:space="0" w:color="auto"/>
          </w:divBdr>
          <w:divsChild>
            <w:div w:id="42862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782630">
      <w:bodyDiv w:val="1"/>
      <w:marLeft w:val="0"/>
      <w:marRight w:val="0"/>
      <w:marTop w:val="0"/>
      <w:marBottom w:val="0"/>
      <w:divBdr>
        <w:top w:val="none" w:sz="0" w:space="0" w:color="auto"/>
        <w:left w:val="none" w:sz="0" w:space="0" w:color="auto"/>
        <w:bottom w:val="none" w:sz="0" w:space="0" w:color="auto"/>
        <w:right w:val="none" w:sz="0" w:space="0" w:color="auto"/>
      </w:divBdr>
    </w:div>
    <w:div w:id="21162916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s>
</file>

<file path=word/_rels/head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Urratsez-urratseko motorren funtzionamendua, driverren erregulazioa eta DC-DC erregulatzaileen parametrizazioa nola egin behar den aztertzeaz gain, estainatze-teknika praktikoekin osatu</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026C5034DEF31469D687DC74110F0C4" ma:contentTypeVersion="18" ma:contentTypeDescription="Create a new document." ma:contentTypeScope="" ma:versionID="9749a2b4cca231bc632c3989b365264d">
  <xsd:schema xmlns:xsd="http://www.w3.org/2001/XMLSchema" xmlns:xs="http://www.w3.org/2001/XMLSchema" xmlns:p="http://schemas.microsoft.com/office/2006/metadata/properties" xmlns:ns2="fab0e02d-7b70-4413-b572-d44f1292ffc6" xmlns:ns3="328b14d6-6e2c-4870-bd3d-20a4f0e49c9e" targetNamespace="http://schemas.microsoft.com/office/2006/metadata/properties" ma:root="true" ma:fieldsID="ce32c62b3fb0868ee579d14af5c7af3f" ns2:_="" ns3:_="">
    <xsd:import namespace="fab0e02d-7b70-4413-b572-d44f1292ffc6"/>
    <xsd:import namespace="328b14d6-6e2c-4870-bd3d-20a4f0e49c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b0e02d-7b70-4413-b572-d44f1292ff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8748ed3-a044-4069-afca-14a5a74919a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28b14d6-6e2c-4870-bd3d-20a4f0e49c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484c96b-0302-40db-b824-a3a76ee72efe}" ma:internalName="TaxCatchAll" ma:showField="CatchAllData" ma:web="328b14d6-6e2c-4870-bd3d-20a4f0e49c9e">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b0e02d-7b70-4413-b572-d44f1292ffc6">
      <Terms xmlns="http://schemas.microsoft.com/office/infopath/2007/PartnerControls"/>
    </lcf76f155ced4ddcb4097134ff3c332f>
    <TaxCatchAll xmlns="328b14d6-6e2c-4870-bd3d-20a4f0e49c9e"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F5BBACA-C442-4ED8-85FB-680A99FEABFC}">
  <ds:schemaRefs>
    <ds:schemaRef ds:uri="http://schemas.microsoft.com/sharepoint/v3/contenttype/forms"/>
  </ds:schemaRefs>
</ds:datastoreItem>
</file>

<file path=customXml/itemProps3.xml><?xml version="1.0" encoding="utf-8"?>
<ds:datastoreItem xmlns:ds="http://schemas.openxmlformats.org/officeDocument/2006/customXml" ds:itemID="{FC714687-C6CC-4B8F-90DA-E9913B219F91}"/>
</file>

<file path=customXml/itemProps4.xml><?xml version="1.0" encoding="utf-8"?>
<ds:datastoreItem xmlns:ds="http://schemas.openxmlformats.org/officeDocument/2006/customXml" ds:itemID="{66E66221-0E29-4D90-90E4-E90D51F99993}">
  <ds:schemaRefs>
    <ds:schemaRef ds:uri="http://schemas.microsoft.com/office/2006/metadata/properties"/>
    <ds:schemaRef ds:uri="http://schemas.microsoft.com/office/infopath/2007/PartnerControls"/>
    <ds:schemaRef ds:uri="fab0e02d-7b70-4413-b572-d44f1292ffc6"/>
    <ds:schemaRef ds:uri="328b14d6-6e2c-4870-bd3d-20a4f0e49c9e"/>
  </ds:schemaRefs>
</ds:datastoreItem>
</file>

<file path=customXml/itemProps5.xml><?xml version="1.0" encoding="utf-8"?>
<ds:datastoreItem xmlns:ds="http://schemas.openxmlformats.org/officeDocument/2006/customXml" ds:itemID="{AD4291F7-A832-44DF-BE79-9EE26DC2D1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7</Pages>
  <Words>525</Words>
  <Characters>2998</Characters>
  <Application>Microsoft Office Word</Application>
  <DocSecurity>0</DocSecurity>
  <Lines>24</Lines>
  <Paragraphs>7</Paragraphs>
  <ScaleCrop>false</ScaleCrop>
  <HeadingPairs>
    <vt:vector size="4" baseType="variant">
      <vt:variant>
        <vt:lpstr>Titulua</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3516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Component welding, driver motor regulation and DC-DC converters</dc:subject>
  <dc:creator>Tknika-koa moldatua</dc:creator>
  <cp:keywords/>
  <dc:description>generated by python-docx</dc:description>
  <cp:lastModifiedBy>Ane Albisua</cp:lastModifiedBy>
  <cp:revision>10</cp:revision>
  <dcterms:created xsi:type="dcterms:W3CDTF">2025-07-07T11:54:00Z</dcterms:created>
  <dcterms:modified xsi:type="dcterms:W3CDTF">2025-07-07T12:28:00Z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0x010100B026C5034DEF31469D687DC74110F0C4</vt:lpwstr>
  </property>
  <property fmtid="{D5CDD505-2E9C-101B-9397-08002B2CF9AE}" pid="3" name="MediaServiceImageTags">
    <vt:lpwstr/>
  </property>
</Properties>
</file>